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6A1" w:rsidRPr="00CD5E88" w:rsidRDefault="009168F4" w:rsidP="007C6FFA">
      <w:pPr>
        <w:rPr>
          <w:b/>
          <w:sz w:val="24"/>
        </w:rPr>
      </w:pPr>
      <w:bookmarkStart w:id="0" w:name="OLE_LINK27"/>
      <w:r w:rsidRPr="00CD5E88">
        <w:rPr>
          <w:b/>
          <w:sz w:val="24"/>
        </w:rPr>
        <w:t>Bijlage “Restlevensduren bestaande weggedeelten”</w:t>
      </w:r>
    </w:p>
    <w:bookmarkEnd w:id="0"/>
    <w:p w:rsidR="00BE76A1" w:rsidRDefault="00BE76A1" w:rsidP="007C6FFA"/>
    <w:tbl>
      <w:tblPr>
        <w:tblW w:w="21428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850"/>
        <w:gridCol w:w="851"/>
        <w:gridCol w:w="992"/>
        <w:gridCol w:w="992"/>
        <w:gridCol w:w="638"/>
        <w:gridCol w:w="638"/>
        <w:gridCol w:w="1559"/>
        <w:gridCol w:w="567"/>
        <w:gridCol w:w="1418"/>
        <w:gridCol w:w="850"/>
        <w:gridCol w:w="709"/>
        <w:gridCol w:w="709"/>
        <w:gridCol w:w="614"/>
        <w:gridCol w:w="614"/>
        <w:gridCol w:w="615"/>
        <w:gridCol w:w="737"/>
        <w:gridCol w:w="737"/>
        <w:gridCol w:w="737"/>
        <w:gridCol w:w="737"/>
        <w:gridCol w:w="737"/>
        <w:gridCol w:w="709"/>
        <w:gridCol w:w="3544"/>
      </w:tblGrid>
      <w:tr w:rsidR="00BE76A1" w:rsidRPr="00404298" w:rsidTr="008E5CF9">
        <w:trPr>
          <w:cantSplit/>
          <w:trHeight w:val="821"/>
          <w:tblHeader/>
        </w:trPr>
        <w:tc>
          <w:tcPr>
            <w:tcW w:w="4559" w:type="dxa"/>
            <w:gridSpan w:val="5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vAlign w:val="center"/>
          </w:tcPr>
          <w:p w:rsidR="009168F4" w:rsidRDefault="009168F4" w:rsidP="009168F4">
            <w:pPr>
              <w:jc w:val="center"/>
              <w:rPr>
                <w:rFonts w:ascii="Arial" w:hAnsi="Arial" w:cs="Arial"/>
                <w:szCs w:val="18"/>
              </w:rPr>
            </w:pPr>
          </w:p>
          <w:p w:rsidR="00BE76A1" w:rsidRPr="00404298" w:rsidRDefault="009168F4" w:rsidP="009168F4">
            <w:pPr>
              <w:jc w:val="center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W</w:t>
            </w:r>
            <w:r w:rsidR="00BE76A1" w:rsidRPr="00404298">
              <w:rPr>
                <w:rFonts w:ascii="Arial" w:hAnsi="Arial" w:cs="Arial"/>
                <w:szCs w:val="18"/>
              </w:rPr>
              <w:t>egvak</w:t>
            </w:r>
          </w:p>
        </w:tc>
        <w:tc>
          <w:tcPr>
            <w:tcW w:w="8931" w:type="dxa"/>
            <w:gridSpan w:val="11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E76A1" w:rsidRPr="00404298" w:rsidRDefault="00BE76A1" w:rsidP="007C6FFA">
            <w:pPr>
              <w:jc w:val="center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Constructiegegeven</w:t>
            </w:r>
            <w:r>
              <w:rPr>
                <w:rFonts w:ascii="Arial" w:hAnsi="Arial" w:cs="Arial"/>
                <w:szCs w:val="18"/>
              </w:rPr>
              <w:t>s</w:t>
            </w:r>
          </w:p>
        </w:tc>
        <w:tc>
          <w:tcPr>
            <w:tcW w:w="3685" w:type="dxa"/>
            <w:gridSpan w:val="5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E76A1" w:rsidRPr="00404298" w:rsidRDefault="00BE76A1" w:rsidP="001B5950">
            <w:pPr>
              <w:jc w:val="center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Verkeersgegevens</w:t>
            </w:r>
            <w:r w:rsidRPr="00630975">
              <w:rPr>
                <w:rFonts w:ascii="Arial" w:hAnsi="Arial" w:cs="Arial"/>
                <w:szCs w:val="18"/>
                <w:vertAlign w:val="superscript"/>
              </w:rPr>
              <w:t xml:space="preserve"> </w:t>
            </w:r>
            <w:r w:rsidR="001B5950">
              <w:rPr>
                <w:rStyle w:val="Voetnootmarkering"/>
                <w:rFonts w:ascii="Arial" w:hAnsi="Arial" w:cs="Arial"/>
                <w:szCs w:val="18"/>
              </w:rPr>
              <w:footnoteReference w:id="2"/>
            </w:r>
            <w:r w:rsidR="001B5950">
              <w:rPr>
                <w:rFonts w:ascii="Arial" w:hAnsi="Arial" w:cs="Arial"/>
                <w:szCs w:val="18"/>
                <w:vertAlign w:val="superscript"/>
              </w:rPr>
              <w:t xml:space="preserve"> </w:t>
            </w:r>
            <w:r w:rsidRPr="00404298">
              <w:rPr>
                <w:rFonts w:ascii="Arial" w:hAnsi="Arial" w:cs="Arial"/>
                <w:szCs w:val="18"/>
              </w:rPr>
              <w:t>behorend bij aangegeven restlevensduur</w:t>
            </w:r>
          </w:p>
        </w:tc>
        <w:tc>
          <w:tcPr>
            <w:tcW w:w="4253" w:type="dxa"/>
            <w:gridSpan w:val="2"/>
            <w:tcBorders>
              <w:top w:val="single" w:sz="18" w:space="0" w:color="auto"/>
              <w:left w:val="single" w:sz="18" w:space="0" w:color="auto"/>
              <w:bottom w:val="double" w:sz="12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BE76A1" w:rsidRPr="00404298" w:rsidRDefault="00BE76A1" w:rsidP="007C6FFA">
            <w:pPr>
              <w:jc w:val="center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Resultaten</w:t>
            </w:r>
          </w:p>
        </w:tc>
      </w:tr>
      <w:tr w:rsidR="008E5CF9" w:rsidRPr="00404298" w:rsidTr="001B5950">
        <w:trPr>
          <w:cantSplit/>
          <w:trHeight w:val="1980"/>
          <w:tblHeader/>
        </w:trPr>
        <w:tc>
          <w:tcPr>
            <w:tcW w:w="874" w:type="dxa"/>
            <w:tcBorders>
              <w:top w:val="double" w:sz="12" w:space="0" w:color="auto"/>
              <w:left w:val="single" w:sz="18" w:space="0" w:color="auto"/>
              <w:bottom w:val="double" w:sz="12" w:space="0" w:color="auto"/>
              <w:right w:val="single" w:sz="4" w:space="0" w:color="auto"/>
            </w:tcBorders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Weg</w:t>
            </w:r>
          </w:p>
        </w:tc>
        <w:tc>
          <w:tcPr>
            <w:tcW w:w="850" w:type="dxa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textDirection w:val="btL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Baan</w:t>
            </w:r>
          </w:p>
        </w:tc>
        <w:tc>
          <w:tcPr>
            <w:tcW w:w="851" w:type="dxa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textDirection w:val="btL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Srtrook</w:t>
            </w:r>
          </w:p>
        </w:tc>
        <w:tc>
          <w:tcPr>
            <w:tcW w:w="992" w:type="dxa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</w:p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van km</w:t>
            </w:r>
          </w:p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</w:p>
        </w:tc>
        <w:tc>
          <w:tcPr>
            <w:tcW w:w="992" w:type="dxa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tot km</w:t>
            </w:r>
          </w:p>
        </w:tc>
        <w:tc>
          <w:tcPr>
            <w:tcW w:w="638" w:type="dxa"/>
            <w:tcBorders>
              <w:top w:val="single" w:sz="18" w:space="0" w:color="auto"/>
              <w:left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1B5950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H asfalt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="001B5950">
              <w:rPr>
                <w:rStyle w:val="Voetnootmarkering"/>
                <w:rFonts w:ascii="Arial" w:hAnsi="Arial" w:cs="Arial"/>
                <w:szCs w:val="18"/>
              </w:rPr>
              <w:footnoteReference w:id="3"/>
            </w:r>
            <w:r w:rsidRPr="00404298">
              <w:rPr>
                <w:rFonts w:ascii="Arial" w:hAnsi="Arial" w:cs="Arial"/>
                <w:szCs w:val="18"/>
              </w:rPr>
              <w:t xml:space="preserve"> [mm]</w:t>
            </w:r>
          </w:p>
        </w:tc>
        <w:tc>
          <w:tcPr>
            <w:tcW w:w="638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1B5950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H fundering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="001B5950">
              <w:rPr>
                <w:rStyle w:val="Voetnootmarkering"/>
                <w:rFonts w:ascii="Arial" w:hAnsi="Arial" w:cs="Arial"/>
                <w:szCs w:val="18"/>
              </w:rPr>
              <w:footnoteReference w:id="4"/>
            </w:r>
            <w:r w:rsidRPr="00404298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>[</w:t>
            </w:r>
            <w:r w:rsidRPr="00404298">
              <w:rPr>
                <w:rFonts w:ascii="Arial" w:hAnsi="Arial" w:cs="Arial"/>
                <w:szCs w:val="18"/>
              </w:rPr>
              <w:t>mm]</w:t>
            </w:r>
          </w:p>
        </w:tc>
        <w:tc>
          <w:tcPr>
            <w:tcW w:w="1559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 xml:space="preserve">Type fundering </w:t>
            </w:r>
          </w:p>
        </w:tc>
        <w:tc>
          <w:tcPr>
            <w:tcW w:w="567" w:type="dxa"/>
            <w:tcBorders>
              <w:top w:val="single" w:sz="18" w:space="0" w:color="auto"/>
              <w:bottom w:val="double" w:sz="12" w:space="0" w:color="auto"/>
            </w:tcBorders>
            <w:textDirection w:val="btLr"/>
            <w:vAlign w:val="center"/>
          </w:tcPr>
          <w:p w:rsidR="008E5CF9" w:rsidRPr="00404298" w:rsidRDefault="008E5CF9" w:rsidP="001B5950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 xml:space="preserve">H </w:t>
            </w:r>
            <w:r>
              <w:rPr>
                <w:rFonts w:ascii="Arial" w:hAnsi="Arial" w:cs="Arial"/>
                <w:szCs w:val="18"/>
              </w:rPr>
              <w:t>onder</w:t>
            </w:r>
            <w:r w:rsidRPr="00404298">
              <w:rPr>
                <w:rFonts w:ascii="Arial" w:hAnsi="Arial" w:cs="Arial"/>
                <w:szCs w:val="18"/>
              </w:rPr>
              <w:t>fundering</w:t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="001B5950">
              <w:rPr>
                <w:rFonts w:ascii="Arial" w:hAnsi="Arial" w:cs="Arial"/>
                <w:szCs w:val="18"/>
              </w:rPr>
              <w:t xml:space="preserve"> </w:t>
            </w:r>
            <w:r w:rsidR="00524093">
              <w:rPr>
                <w:rStyle w:val="Voetnootmarkering"/>
                <w:rFonts w:ascii="Arial" w:hAnsi="Arial" w:cs="Arial"/>
                <w:szCs w:val="18"/>
              </w:rPr>
              <w:footnoteReference w:id="5"/>
            </w:r>
            <w:r w:rsidRPr="00404298">
              <w:rPr>
                <w:rFonts w:ascii="Arial" w:hAnsi="Arial" w:cs="Arial"/>
                <w:szCs w:val="18"/>
              </w:rPr>
              <w:t xml:space="preserve"> </w:t>
            </w:r>
            <w:r>
              <w:rPr>
                <w:rFonts w:ascii="Arial" w:hAnsi="Arial" w:cs="Arial"/>
                <w:szCs w:val="18"/>
              </w:rPr>
              <w:t>[</w:t>
            </w:r>
            <w:r w:rsidRPr="00404298">
              <w:rPr>
                <w:rFonts w:ascii="Arial" w:hAnsi="Arial" w:cs="Arial"/>
                <w:szCs w:val="18"/>
              </w:rPr>
              <w:t>mm]</w:t>
            </w:r>
          </w:p>
        </w:tc>
        <w:tc>
          <w:tcPr>
            <w:tcW w:w="1418" w:type="dxa"/>
            <w:tcBorders>
              <w:top w:val="single" w:sz="18" w:space="0" w:color="auto"/>
              <w:bottom w:val="double" w:sz="12" w:space="0" w:color="auto"/>
            </w:tcBorders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 xml:space="preserve">Type </w:t>
            </w:r>
            <w:r>
              <w:rPr>
                <w:rFonts w:ascii="Arial" w:hAnsi="Arial" w:cs="Arial"/>
                <w:szCs w:val="18"/>
              </w:rPr>
              <w:t>onder</w:t>
            </w:r>
            <w:r w:rsidRPr="00404298">
              <w:rPr>
                <w:rFonts w:ascii="Arial" w:hAnsi="Arial" w:cs="Arial"/>
                <w:szCs w:val="18"/>
              </w:rPr>
              <w:t>fundering</w:t>
            </w:r>
          </w:p>
        </w:tc>
        <w:tc>
          <w:tcPr>
            <w:tcW w:w="850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EC04B5" w:rsidRDefault="008E5CF9" w:rsidP="001B5950">
            <w:pPr>
              <w:ind w:left="113" w:right="113"/>
              <w:rPr>
                <w:rFonts w:ascii="Arial" w:hAnsi="Arial" w:cs="Arial"/>
                <w:szCs w:val="18"/>
                <w:lang w:val="es-ES"/>
              </w:rPr>
            </w:pPr>
            <w:r w:rsidRPr="00EC04B5">
              <w:rPr>
                <w:rFonts w:ascii="Arial" w:hAnsi="Arial" w:cs="Arial"/>
                <w:szCs w:val="18"/>
                <w:lang w:val="es-ES"/>
              </w:rPr>
              <w:t>E asfalt</w:t>
            </w:r>
            <w:r>
              <w:rPr>
                <w:rFonts w:ascii="Arial" w:hAnsi="Arial" w:cs="Arial"/>
                <w:szCs w:val="18"/>
                <w:lang w:val="es-ES"/>
              </w:rPr>
              <w:t xml:space="preserve"> </w:t>
            </w:r>
            <w:r w:rsidR="001B5950">
              <w:rPr>
                <w:rFonts w:ascii="Arial" w:hAnsi="Arial" w:cs="Arial"/>
                <w:szCs w:val="18"/>
                <w:lang w:val="es-ES"/>
              </w:rPr>
              <w:t xml:space="preserve"> </w:t>
            </w:r>
            <w:r w:rsidR="001B5950">
              <w:rPr>
                <w:rStyle w:val="Voetnootmarkering"/>
                <w:rFonts w:ascii="Arial" w:hAnsi="Arial" w:cs="Arial"/>
                <w:szCs w:val="18"/>
                <w:lang w:val="es-ES"/>
              </w:rPr>
              <w:footnoteReference w:id="6"/>
            </w:r>
            <w:r w:rsidRPr="00EC04B5">
              <w:rPr>
                <w:rFonts w:ascii="Arial" w:hAnsi="Arial" w:cs="Arial"/>
                <w:szCs w:val="18"/>
                <w:lang w:val="es-ES"/>
              </w:rPr>
              <w:t xml:space="preserve"> (20</w:t>
            </w:r>
            <w:r w:rsidRPr="00EC04B5">
              <w:rPr>
                <w:rFonts w:ascii="Arial" w:hAnsi="Arial" w:cs="Arial"/>
                <w:szCs w:val="18"/>
                <w:vertAlign w:val="superscript"/>
                <w:lang w:val="es-ES"/>
              </w:rPr>
              <w:t>o</w:t>
            </w:r>
            <w:r w:rsidRPr="00EC04B5">
              <w:rPr>
                <w:rFonts w:ascii="Arial" w:hAnsi="Arial" w:cs="Arial"/>
                <w:szCs w:val="18"/>
                <w:lang w:val="es-ES"/>
              </w:rPr>
              <w:t xml:space="preserve">C, </w:t>
            </w:r>
            <w:r>
              <w:rPr>
                <w:rFonts w:ascii="Arial" w:hAnsi="Arial" w:cs="Arial"/>
                <w:szCs w:val="18"/>
                <w:lang w:val="es-ES"/>
              </w:rPr>
              <w:t>8</w:t>
            </w:r>
            <w:r w:rsidRPr="00EC04B5">
              <w:rPr>
                <w:rFonts w:ascii="Arial" w:hAnsi="Arial" w:cs="Arial"/>
                <w:szCs w:val="18"/>
                <w:lang w:val="es-ES"/>
              </w:rPr>
              <w:t>0 km/u) [MPa]</w:t>
            </w:r>
          </w:p>
        </w:tc>
        <w:tc>
          <w:tcPr>
            <w:tcW w:w="709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EC04B5" w:rsidRDefault="008E5CF9" w:rsidP="001B5950">
            <w:pPr>
              <w:ind w:left="113" w:right="113"/>
              <w:rPr>
                <w:rFonts w:ascii="Arial" w:hAnsi="Arial" w:cs="Arial"/>
                <w:szCs w:val="18"/>
                <w:lang w:val="es-ES"/>
              </w:rPr>
            </w:pPr>
            <w:r w:rsidRPr="00404298">
              <w:rPr>
                <w:rFonts w:ascii="Arial" w:hAnsi="Arial" w:cs="Arial"/>
                <w:szCs w:val="18"/>
              </w:rPr>
              <w:t>E fundering</w:t>
            </w:r>
            <w:r w:rsidR="001B5950">
              <w:rPr>
                <w:rFonts w:ascii="Arial" w:hAnsi="Arial" w:cs="Arial"/>
                <w:szCs w:val="18"/>
              </w:rPr>
              <w:t xml:space="preserve"> </w:t>
            </w:r>
            <w:r w:rsidR="001B5950">
              <w:rPr>
                <w:rStyle w:val="Voetnootmarkering"/>
                <w:rFonts w:ascii="Arial" w:hAnsi="Arial" w:cs="Arial"/>
                <w:szCs w:val="18"/>
              </w:rPr>
              <w:footnoteReference w:id="7"/>
            </w:r>
            <w:r w:rsidRPr="00404298">
              <w:rPr>
                <w:rFonts w:ascii="Arial" w:hAnsi="Arial" w:cs="Arial"/>
                <w:szCs w:val="18"/>
              </w:rPr>
              <w:t xml:space="preserve"> [MPa]</w:t>
            </w:r>
          </w:p>
        </w:tc>
        <w:tc>
          <w:tcPr>
            <w:tcW w:w="709" w:type="dxa"/>
            <w:tcBorders>
              <w:top w:val="single" w:sz="18" w:space="0" w:color="auto"/>
              <w:bottom w:val="double" w:sz="12" w:space="0" w:color="auto"/>
            </w:tcBorders>
            <w:textDirection w:val="btLr"/>
            <w:vAlign w:val="center"/>
          </w:tcPr>
          <w:p w:rsidR="008E5CF9" w:rsidRPr="00404298" w:rsidRDefault="008E5CF9" w:rsidP="001B5950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 xml:space="preserve">E </w:t>
            </w:r>
            <w:r>
              <w:rPr>
                <w:rFonts w:ascii="Arial" w:hAnsi="Arial" w:cs="Arial"/>
                <w:szCs w:val="18"/>
              </w:rPr>
              <w:t>onder</w:t>
            </w:r>
            <w:r w:rsidRPr="00404298">
              <w:rPr>
                <w:rFonts w:ascii="Arial" w:hAnsi="Arial" w:cs="Arial"/>
                <w:szCs w:val="18"/>
              </w:rPr>
              <w:t>fundering</w:t>
            </w:r>
            <w:r w:rsidR="001B5950">
              <w:rPr>
                <w:rFonts w:ascii="Arial" w:hAnsi="Arial" w:cs="Arial"/>
                <w:szCs w:val="18"/>
              </w:rPr>
              <w:t xml:space="preserve"> </w:t>
            </w:r>
            <w:r w:rsidR="001B5950">
              <w:rPr>
                <w:rStyle w:val="Voetnootmarkering"/>
                <w:rFonts w:ascii="Arial" w:hAnsi="Arial" w:cs="Arial"/>
                <w:szCs w:val="18"/>
              </w:rPr>
              <w:footnoteReference w:id="8"/>
            </w:r>
            <w:r w:rsidRPr="00404298">
              <w:rPr>
                <w:rFonts w:ascii="Arial" w:hAnsi="Arial" w:cs="Arial"/>
                <w:szCs w:val="18"/>
              </w:rPr>
              <w:t xml:space="preserve"> [MPa]</w:t>
            </w:r>
          </w:p>
        </w:tc>
        <w:tc>
          <w:tcPr>
            <w:tcW w:w="614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1B5950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E ondergrond</w:t>
            </w:r>
            <w:r w:rsidR="001B5950">
              <w:rPr>
                <w:rFonts w:ascii="Arial" w:hAnsi="Arial" w:cs="Arial"/>
                <w:szCs w:val="18"/>
              </w:rPr>
              <w:t xml:space="preserve"> </w:t>
            </w:r>
            <w:r w:rsidR="001B5950">
              <w:rPr>
                <w:rStyle w:val="Voetnootmarkering"/>
                <w:rFonts w:ascii="Arial" w:hAnsi="Arial" w:cs="Arial"/>
                <w:szCs w:val="18"/>
              </w:rPr>
              <w:footnoteReference w:id="9"/>
            </w:r>
            <w:r w:rsidRPr="00404298">
              <w:rPr>
                <w:rFonts w:ascii="Arial" w:hAnsi="Arial" w:cs="Arial"/>
                <w:szCs w:val="18"/>
              </w:rPr>
              <w:t xml:space="preserve"> [MPa]</w:t>
            </w:r>
          </w:p>
        </w:tc>
        <w:tc>
          <w:tcPr>
            <w:tcW w:w="614" w:type="dxa"/>
            <w:tcBorders>
              <w:top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Stijfheids-karakteristiek</w:t>
            </w:r>
          </w:p>
        </w:tc>
        <w:tc>
          <w:tcPr>
            <w:tcW w:w="615" w:type="dxa"/>
            <w:tcBorders>
              <w:top w:val="single" w:sz="18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Vermoeiings</w:t>
            </w:r>
            <w:r w:rsidRPr="00404298">
              <w:rPr>
                <w:rFonts w:ascii="Arial" w:hAnsi="Arial" w:cs="Arial"/>
                <w:szCs w:val="18"/>
              </w:rPr>
              <w:softHyphen/>
              <w:t>karakteristiek</w:t>
            </w:r>
          </w:p>
        </w:tc>
        <w:tc>
          <w:tcPr>
            <w:tcW w:w="737" w:type="dxa"/>
            <w:tcBorders>
              <w:top w:val="single" w:sz="18" w:space="0" w:color="auto"/>
              <w:left w:val="single" w:sz="18" w:space="0" w:color="auto"/>
              <w:bottom w:val="double" w:sz="1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Peiljaar berekening restlevens</w:t>
            </w:r>
            <w:r w:rsidRPr="00404298">
              <w:rPr>
                <w:rFonts w:ascii="Arial" w:hAnsi="Arial" w:cs="Arial"/>
                <w:szCs w:val="18"/>
              </w:rPr>
              <w:softHyphen/>
              <w:t>duur</w:t>
            </w:r>
          </w:p>
        </w:tc>
        <w:tc>
          <w:tcPr>
            <w:tcW w:w="737" w:type="dxa"/>
            <w:tcBorders>
              <w:top w:val="single" w:sz="18" w:space="0" w:color="auto"/>
              <w:bottom w:val="doub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Verkeersbelasting peiljaar (vracht</w:t>
            </w:r>
            <w:r w:rsidRPr="00404298">
              <w:rPr>
                <w:rFonts w:ascii="Arial" w:hAnsi="Arial" w:cs="Arial"/>
                <w:szCs w:val="18"/>
              </w:rPr>
              <w:softHyphen/>
              <w:t>wagens/werkdag)</w:t>
            </w:r>
          </w:p>
        </w:tc>
        <w:tc>
          <w:tcPr>
            <w:tcW w:w="737" w:type="dxa"/>
            <w:tcBorders>
              <w:top w:val="single" w:sz="18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Groei vrachtverkeer [% per jaar]</w:t>
            </w:r>
          </w:p>
        </w:tc>
        <w:tc>
          <w:tcPr>
            <w:tcW w:w="737" w:type="dxa"/>
            <w:tcBorders>
              <w:top w:val="single" w:sz="18" w:space="0" w:color="auto"/>
              <w:left w:val="single" w:sz="2" w:space="0" w:color="auto"/>
              <w:bottom w:val="double" w:sz="12" w:space="0" w:color="auto"/>
              <w:right w:val="single" w:sz="2" w:space="0" w:color="auto"/>
            </w:tcBorders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404298">
              <w:rPr>
                <w:rFonts w:ascii="Arial" w:hAnsi="Arial" w:cs="Arial"/>
                <w:szCs w:val="18"/>
              </w:rPr>
              <w:t>Vrachtwagen</w:t>
            </w:r>
            <w:r w:rsidRPr="00404298">
              <w:rPr>
                <w:rFonts w:ascii="Arial" w:hAnsi="Arial" w:cs="Arial"/>
                <w:szCs w:val="18"/>
              </w:rPr>
              <w:softHyphen/>
              <w:t>schade</w:t>
            </w:r>
            <w:r w:rsidRPr="00404298">
              <w:rPr>
                <w:rFonts w:ascii="Arial" w:hAnsi="Arial" w:cs="Arial"/>
                <w:szCs w:val="18"/>
              </w:rPr>
              <w:softHyphen/>
              <w:t>factor [100kN aslast]</w:t>
            </w:r>
          </w:p>
        </w:tc>
        <w:tc>
          <w:tcPr>
            <w:tcW w:w="737" w:type="dxa"/>
            <w:tcBorders>
              <w:top w:val="single" w:sz="18" w:space="0" w:color="auto"/>
              <w:left w:val="single" w:sz="2" w:space="0" w:color="auto"/>
              <w:bottom w:val="double" w:sz="12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8E5CF9">
              <w:rPr>
                <w:rFonts w:ascii="Arial" w:hAnsi="Arial" w:cs="Arial"/>
                <w:szCs w:val="18"/>
              </w:rPr>
              <w:t>Snelheid vrachtverkeer [km/u]</w:t>
            </w:r>
          </w:p>
        </w:tc>
        <w:tc>
          <w:tcPr>
            <w:tcW w:w="709" w:type="dxa"/>
            <w:tcBorders>
              <w:top w:val="double" w:sz="12" w:space="0" w:color="auto"/>
              <w:left w:val="single" w:sz="18" w:space="0" w:color="auto"/>
              <w:bottom w:val="double" w:sz="12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8E5CF9" w:rsidP="00524093">
            <w:pPr>
              <w:ind w:left="113" w:right="113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Maxima</w:t>
            </w:r>
            <w:r w:rsidRPr="00404298">
              <w:rPr>
                <w:rFonts w:ascii="Arial" w:hAnsi="Arial" w:cs="Arial"/>
                <w:szCs w:val="18"/>
              </w:rPr>
              <w:t>l</w:t>
            </w:r>
            <w:r>
              <w:rPr>
                <w:rFonts w:ascii="Arial" w:hAnsi="Arial" w:cs="Arial"/>
                <w:szCs w:val="18"/>
              </w:rPr>
              <w:t>e r</w:t>
            </w:r>
            <w:r w:rsidRPr="00404298">
              <w:rPr>
                <w:rFonts w:ascii="Arial" w:hAnsi="Arial" w:cs="Arial"/>
                <w:szCs w:val="18"/>
              </w:rPr>
              <w:t>est</w:t>
            </w:r>
            <w:r w:rsidRPr="00404298">
              <w:rPr>
                <w:rFonts w:ascii="Arial" w:hAnsi="Arial" w:cs="Arial"/>
                <w:szCs w:val="18"/>
              </w:rPr>
              <w:softHyphen/>
              <w:t xml:space="preserve">levens </w:t>
            </w:r>
            <w:r w:rsidR="00524093">
              <w:rPr>
                <w:rFonts w:ascii="Arial" w:hAnsi="Arial" w:cs="Arial"/>
                <w:szCs w:val="18"/>
              </w:rPr>
              <w:t>–</w:t>
            </w:r>
            <w:r w:rsidRPr="00404298">
              <w:rPr>
                <w:rFonts w:ascii="Arial" w:hAnsi="Arial" w:cs="Arial"/>
                <w:szCs w:val="18"/>
              </w:rPr>
              <w:t>duur</w:t>
            </w:r>
            <w:r w:rsidR="00524093">
              <w:rPr>
                <w:rFonts w:ascii="Arial" w:hAnsi="Arial" w:cs="Arial"/>
                <w:szCs w:val="18"/>
              </w:rPr>
              <w:t xml:space="preserve"> </w:t>
            </w:r>
            <w:r w:rsidR="00524093">
              <w:rPr>
                <w:rStyle w:val="Voetnootmarkering"/>
                <w:rFonts w:ascii="Arial" w:hAnsi="Arial" w:cs="Arial"/>
                <w:szCs w:val="18"/>
              </w:rPr>
              <w:footnoteReference w:id="10"/>
            </w:r>
            <w:r>
              <w:rPr>
                <w:rFonts w:ascii="Arial" w:hAnsi="Arial" w:cs="Arial"/>
                <w:szCs w:val="18"/>
              </w:rPr>
              <w:t xml:space="preserve"> </w:t>
            </w:r>
            <w:r w:rsidRPr="00404298">
              <w:rPr>
                <w:rFonts w:ascii="Arial" w:hAnsi="Arial" w:cs="Arial"/>
                <w:szCs w:val="18"/>
              </w:rPr>
              <w:t>in peiljaar [jaar]</w:t>
            </w:r>
          </w:p>
        </w:tc>
        <w:tc>
          <w:tcPr>
            <w:tcW w:w="3544" w:type="dxa"/>
            <w:tcBorders>
              <w:top w:val="double" w:sz="12" w:space="0" w:color="auto"/>
              <w:left w:val="single" w:sz="4" w:space="0" w:color="auto"/>
              <w:bottom w:val="double" w:sz="12" w:space="0" w:color="auto"/>
              <w:right w:val="single" w:sz="18" w:space="0" w:color="auto"/>
            </w:tcBorders>
            <w:shd w:val="clear" w:color="auto" w:fill="auto"/>
            <w:tcMar>
              <w:left w:w="0" w:type="dxa"/>
              <w:right w:w="0" w:type="dxa"/>
            </w:tcMar>
            <w:textDirection w:val="btLr"/>
            <w:vAlign w:val="center"/>
          </w:tcPr>
          <w:p w:rsidR="008E5CF9" w:rsidRPr="00404298" w:rsidRDefault="001B5950" w:rsidP="007C6FFA">
            <w:pPr>
              <w:ind w:left="113" w:right="113"/>
              <w:rPr>
                <w:rFonts w:ascii="Arial" w:hAnsi="Arial" w:cs="Arial"/>
                <w:szCs w:val="18"/>
              </w:rPr>
            </w:pPr>
            <w:r w:rsidRPr="007310E5">
              <w:rPr>
                <w:rFonts w:cs="Arial"/>
                <w:szCs w:val="18"/>
              </w:rPr>
              <w:t>Opmerkingen</w:t>
            </w:r>
          </w:p>
        </w:tc>
      </w:tr>
      <w:tr w:rsidR="008E5CF9" w:rsidRPr="00A31714" w:rsidTr="001B5950">
        <w:trPr>
          <w:cantSplit/>
        </w:trPr>
        <w:tc>
          <w:tcPr>
            <w:tcW w:w="874" w:type="dxa"/>
            <w:tcBorders>
              <w:top w:val="double" w:sz="12" w:space="0" w:color="auto"/>
              <w:left w:val="single" w:sz="18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double" w:sz="12" w:space="0" w:color="auto"/>
              <w:left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double" w:sz="12" w:space="0" w:color="auto"/>
              <w:left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double" w:sz="12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double" w:sz="12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Borders>
              <w:top w:val="doub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6C131E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567" w:type="dxa"/>
            <w:tcBorders>
              <w:top w:val="double" w:sz="12" w:space="0" w:color="auto"/>
            </w:tcBorders>
            <w:vAlign w:val="bottom"/>
          </w:tcPr>
          <w:p w:rsidR="008E5CF9" w:rsidRPr="00404298" w:rsidRDefault="008E5CF9" w:rsidP="006C131E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418" w:type="dxa"/>
            <w:tcBorders>
              <w:top w:val="double" w:sz="12" w:space="0" w:color="auto"/>
            </w:tcBorders>
            <w:vAlign w:val="bottom"/>
          </w:tcPr>
          <w:p w:rsidR="008E5CF9" w:rsidRPr="00404298" w:rsidRDefault="008E5CF9" w:rsidP="006C131E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doub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6C131E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doub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6C131E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double" w:sz="12" w:space="0" w:color="auto"/>
            </w:tcBorders>
            <w:vAlign w:val="bottom"/>
          </w:tcPr>
          <w:p w:rsidR="008E5CF9" w:rsidRPr="00404298" w:rsidRDefault="008E5CF9" w:rsidP="006C131E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double" w:sz="1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rPr>
                <w:rFonts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A31714" w:rsidRDefault="008E5CF9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8E5CF9" w:rsidRPr="00A31714" w:rsidRDefault="008E5CF9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1B5950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1B5950" w:rsidRPr="00404298" w:rsidRDefault="001B5950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A31714" w:rsidRDefault="001B5950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1B5950" w:rsidRPr="00404298" w:rsidRDefault="001B5950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1B5950" w:rsidRPr="00404298" w:rsidRDefault="001B5950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1B5950" w:rsidRPr="00A31714" w:rsidRDefault="001B5950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8E5CF9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8E5CF9" w:rsidRPr="00404298" w:rsidRDefault="008E5CF9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8E5CF9" w:rsidRPr="00404298" w:rsidRDefault="008E5CF9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A31714" w:rsidRDefault="008E5CF9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8E5CF9" w:rsidRPr="00A31714" w:rsidRDefault="008E5CF9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8E5CF9" w:rsidRPr="00A31714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567" w:type="dxa"/>
            <w:vAlign w:val="bottom"/>
          </w:tcPr>
          <w:p w:rsidR="008E5CF9" w:rsidRPr="00404298" w:rsidRDefault="008E5CF9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1418" w:type="dxa"/>
            <w:vAlign w:val="bottom"/>
          </w:tcPr>
          <w:p w:rsidR="008E5CF9" w:rsidRPr="00404298" w:rsidRDefault="008E5CF9" w:rsidP="007C6FFA">
            <w:pPr>
              <w:rPr>
                <w:rFonts w:eastAsia="Arial Unicode MS" w:cs="Arial"/>
                <w:sz w:val="16"/>
                <w:szCs w:val="16"/>
                <w:lang w:val="nl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615" w:type="dxa"/>
            <w:tcBorders>
              <w:top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A31714" w:rsidRDefault="008E5CF9" w:rsidP="007C6FFA">
            <w:pPr>
              <w:jc w:val="center"/>
              <w:rPr>
                <w:rFonts w:eastAsia="Arial Unicode MS" w:cs="Arial"/>
                <w:szCs w:val="18"/>
              </w:rPr>
            </w:pPr>
          </w:p>
        </w:tc>
        <w:tc>
          <w:tcPr>
            <w:tcW w:w="737" w:type="dxa"/>
            <w:tcBorders>
              <w:top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eastAsia="Arial Unicode MS" w:cs="Arial"/>
                <w:szCs w:val="18"/>
                <w:lang w:val="n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jc w:val="center"/>
              <w:rPr>
                <w:szCs w:val="18"/>
                <w:lang w:val="n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8E5CF9" w:rsidRPr="00A31714" w:rsidRDefault="008E5CF9" w:rsidP="007C6FFA">
            <w:pPr>
              <w:rPr>
                <w:rFonts w:ascii="Arial" w:hAnsi="Arial" w:cs="Arial"/>
                <w:szCs w:val="18"/>
              </w:rPr>
            </w:pPr>
          </w:p>
        </w:tc>
      </w:tr>
      <w:tr w:rsidR="008E5CF9" w:rsidRPr="00404298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4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4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pStyle w:val="Variabelegegevens"/>
              <w:spacing w:line="240" w:lineRule="atLeast"/>
              <w:jc w:val="center"/>
              <w:rPr>
                <w:rFonts w:ascii="Arial" w:hAnsi="Arial"/>
                <w:spacing w:val="0"/>
                <w:sz w:val="18"/>
                <w:szCs w:val="18"/>
                <w:lang w:eastAsia="nl-NL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rPr>
                <w:rFonts w:ascii="Arial" w:hAnsi="Arial"/>
                <w:szCs w:val="18"/>
              </w:rPr>
            </w:pPr>
          </w:p>
        </w:tc>
      </w:tr>
      <w:tr w:rsidR="008E5CF9" w:rsidRPr="00404298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4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4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pStyle w:val="Variabelegegevens"/>
              <w:spacing w:line="240" w:lineRule="atLeast"/>
              <w:jc w:val="center"/>
              <w:rPr>
                <w:rFonts w:ascii="Arial" w:hAnsi="Arial"/>
                <w:spacing w:val="0"/>
                <w:sz w:val="18"/>
                <w:szCs w:val="18"/>
                <w:lang w:eastAsia="nl-NL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rPr>
                <w:rFonts w:ascii="Arial" w:hAnsi="Arial"/>
                <w:szCs w:val="18"/>
              </w:rPr>
            </w:pPr>
          </w:p>
        </w:tc>
      </w:tr>
      <w:tr w:rsidR="008E5CF9" w:rsidRPr="00404298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1559" w:type="dxa"/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09" w:type="dxa"/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4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4" w:type="dxa"/>
            <w:tcBorders>
              <w:top w:val="single" w:sz="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pStyle w:val="Variabelegegevens"/>
              <w:spacing w:line="240" w:lineRule="atLeast"/>
              <w:jc w:val="center"/>
              <w:rPr>
                <w:rFonts w:ascii="Arial" w:hAnsi="Arial"/>
                <w:spacing w:val="0"/>
                <w:sz w:val="18"/>
                <w:szCs w:val="18"/>
                <w:lang w:eastAsia="nl-NL"/>
              </w:rPr>
            </w:pPr>
          </w:p>
        </w:tc>
        <w:tc>
          <w:tcPr>
            <w:tcW w:w="709" w:type="dxa"/>
            <w:tcBorders>
              <w:left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rPr>
                <w:rFonts w:ascii="Arial" w:hAnsi="Arial"/>
                <w:szCs w:val="18"/>
              </w:rPr>
            </w:pPr>
          </w:p>
        </w:tc>
      </w:tr>
      <w:tr w:rsidR="008E5CF9" w:rsidRPr="00404298" w:rsidTr="001B5950">
        <w:trPr>
          <w:cantSplit/>
        </w:trPr>
        <w:tc>
          <w:tcPr>
            <w:tcW w:w="87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38" w:type="dxa"/>
            <w:tcBorders>
              <w:top w:val="single" w:sz="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18" w:space="0" w:color="auto"/>
            </w:tcBorders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</w:tcBorders>
            <w:vAlign w:val="bottom"/>
          </w:tcPr>
          <w:p w:rsidR="008E5CF9" w:rsidRPr="00404298" w:rsidRDefault="008E5CF9" w:rsidP="007C6FFA">
            <w:pPr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4" w:type="dxa"/>
            <w:tcBorders>
              <w:top w:val="single" w:sz="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4" w:type="dxa"/>
            <w:tcBorders>
              <w:top w:val="single" w:sz="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bottom w:val="single" w:sz="1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E5CF9" w:rsidRPr="00404298" w:rsidRDefault="008E5CF9" w:rsidP="007C6FFA">
            <w:pPr>
              <w:jc w:val="center"/>
              <w:rPr>
                <w:rFonts w:ascii="Arial" w:eastAsia="Arial Unicode MS" w:hAnsi="Arial" w:cs="Arial"/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737" w:type="dxa"/>
            <w:tcBorders>
              <w:top w:val="single" w:sz="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pStyle w:val="Variabelegegevens"/>
              <w:spacing w:line="240" w:lineRule="atLeast"/>
              <w:jc w:val="center"/>
              <w:rPr>
                <w:rFonts w:ascii="Arial" w:hAnsi="Arial"/>
                <w:spacing w:val="0"/>
                <w:sz w:val="18"/>
                <w:szCs w:val="18"/>
                <w:lang w:eastAsia="nl-NL"/>
              </w:rPr>
            </w:pPr>
          </w:p>
        </w:tc>
        <w:tc>
          <w:tcPr>
            <w:tcW w:w="709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jc w:val="center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:rsidR="008E5CF9" w:rsidRPr="00404298" w:rsidRDefault="008E5CF9" w:rsidP="007C6FFA">
            <w:pPr>
              <w:rPr>
                <w:rFonts w:ascii="Arial" w:hAnsi="Arial"/>
                <w:szCs w:val="18"/>
              </w:rPr>
            </w:pPr>
          </w:p>
        </w:tc>
      </w:tr>
    </w:tbl>
    <w:p w:rsidR="00BE76A1" w:rsidRDefault="00BE76A1" w:rsidP="007C6FFA">
      <w:pPr>
        <w:pStyle w:val="Voetnoottekst"/>
      </w:pPr>
    </w:p>
    <w:p w:rsidR="008E5CF9" w:rsidRDefault="008E5CF9" w:rsidP="007C6FFA">
      <w:pPr>
        <w:pStyle w:val="Voetnoottekst"/>
      </w:pPr>
      <w:bookmarkStart w:id="1" w:name="_GoBack"/>
      <w:bookmarkEnd w:id="1"/>
    </w:p>
    <w:sectPr w:rsidR="008E5CF9" w:rsidSect="000A50AA">
      <w:headerReference w:type="default" r:id="rId9"/>
      <w:footerReference w:type="default" r:id="rId10"/>
      <w:pgSz w:w="23814" w:h="16839" w:orient="landscape" w:code="8"/>
      <w:pgMar w:top="1418" w:right="1418" w:bottom="1417" w:left="1258" w:header="709" w:footer="2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64D" w:rsidRDefault="00A8464D">
      <w:r>
        <w:separator/>
      </w:r>
    </w:p>
  </w:endnote>
  <w:endnote w:type="continuationSeparator" w:id="0">
    <w:p w:rsidR="00A8464D" w:rsidRDefault="00A8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larendo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&amp;W Font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1303" w:rsidRPr="00DD4CCB" w:rsidRDefault="00AC1303" w:rsidP="007C6FF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64D" w:rsidRDefault="00A8464D"/>
  </w:footnote>
  <w:footnote w:type="continuationSeparator" w:id="0">
    <w:p w:rsidR="00A8464D" w:rsidRDefault="00A8464D"/>
  </w:footnote>
  <w:footnote w:type="continuationNotice" w:id="1">
    <w:p w:rsidR="00A8464D" w:rsidRDefault="00A8464D"/>
  </w:footnote>
  <w:footnote w:id="2">
    <w:p w:rsidR="001B5950" w:rsidRDefault="001B5950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t>Behorend bij de in deze tabel aangegeven restlevensduur; deze kunnen afwijken van de in bijlage [Gegevens Verkeersbelastingen] genoemde waarden</w:t>
      </w:r>
    </w:p>
  </w:footnote>
  <w:footnote w:id="3">
    <w:p w:rsidR="001B5950" w:rsidRDefault="001B5950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t>Gemiddelde over het vak</w:t>
      </w:r>
    </w:p>
  </w:footnote>
  <w:footnote w:id="4">
    <w:p w:rsidR="001B5950" w:rsidRDefault="001B5950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t>Gemiddelde over het vak</w:t>
      </w:r>
    </w:p>
  </w:footnote>
  <w:footnote w:id="5">
    <w:p w:rsidR="00524093" w:rsidRDefault="00524093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t>Gemiddelde over het vak</w:t>
      </w:r>
    </w:p>
  </w:footnote>
  <w:footnote w:id="6">
    <w:p w:rsidR="001B5950" w:rsidRDefault="001B5950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t>Gemiddelde over het vak</w:t>
      </w:r>
    </w:p>
  </w:footnote>
  <w:footnote w:id="7">
    <w:p w:rsidR="001B5950" w:rsidRDefault="001B5950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t>Gemiddelde over het vak</w:t>
      </w:r>
    </w:p>
  </w:footnote>
  <w:footnote w:id="8">
    <w:p w:rsidR="001B5950" w:rsidRDefault="001B5950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t>Gemiddelde over het vak</w:t>
      </w:r>
    </w:p>
  </w:footnote>
  <w:footnote w:id="9">
    <w:p w:rsidR="001B5950" w:rsidRDefault="001B5950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t>Gemiddelde over het vak</w:t>
      </w:r>
    </w:p>
  </w:footnote>
  <w:footnote w:id="10">
    <w:p w:rsidR="00524093" w:rsidRDefault="00524093" w:rsidP="00524093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>
        <w:t>Behorend bij de in deze tabel aangegeven verkeersbelasting; de restlevensduur onder de in bijlage [Gegevens Verkeersbelastingen] genoemde waarden kan hiervan afwijken</w:t>
      </w:r>
    </w:p>
    <w:p w:rsidR="00524093" w:rsidRDefault="00524093">
      <w:pPr>
        <w:pStyle w:val="Voetnootteks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21263" w:type="dxa"/>
      <w:tblInd w:w="-176" w:type="dxa"/>
      <w:tblLayout w:type="fixed"/>
      <w:tblLook w:val="0000" w:firstRow="0" w:lastRow="0" w:firstColumn="0" w:lastColumn="0" w:noHBand="0" w:noVBand="0"/>
    </w:tblPr>
    <w:tblGrid>
      <w:gridCol w:w="21263"/>
    </w:tblGrid>
    <w:tr w:rsidR="00AC1303" w:rsidRPr="00404298" w:rsidTr="007C6FFA">
      <w:trPr>
        <w:trHeight w:hRule="exact" w:val="420"/>
      </w:trPr>
      <w:tc>
        <w:tcPr>
          <w:tcW w:w="15593" w:type="dxa"/>
        </w:tcPr>
        <w:p w:rsidR="00AC1303" w:rsidRPr="00404298" w:rsidRDefault="00AC1303" w:rsidP="007C6FFA">
          <w:pPr>
            <w:pStyle w:val="Kop1"/>
            <w:numPr>
              <w:ilvl w:val="0"/>
              <w:numId w:val="0"/>
            </w:numPr>
            <w:rPr>
              <w:szCs w:val="24"/>
            </w:rPr>
          </w:pPr>
          <w:r w:rsidRPr="00404298">
            <w:t>Bijlage “</w:t>
          </w:r>
          <w:r>
            <w:t>R</w:t>
          </w:r>
          <w:r w:rsidRPr="00404298">
            <w:t>estlevensduren weggedeelten met Integraal Groot Onderhoud</w:t>
          </w:r>
          <w:r w:rsidRPr="00404298">
            <w:rPr>
              <w:szCs w:val="24"/>
            </w:rPr>
            <w:t>”</w:t>
          </w:r>
        </w:p>
      </w:tc>
    </w:tr>
    <w:tr w:rsidR="00AC1303" w:rsidRPr="00404298" w:rsidTr="007C6FFA">
      <w:trPr>
        <w:trHeight w:hRule="exact" w:val="520"/>
      </w:trPr>
      <w:tc>
        <w:tcPr>
          <w:tcW w:w="15593" w:type="dxa"/>
        </w:tcPr>
        <w:p w:rsidR="00AC1303" w:rsidRPr="00404298" w:rsidRDefault="00AC1303" w:rsidP="007C6FFA">
          <w:pPr>
            <w:pStyle w:val="broodtekst"/>
            <w:tabs>
              <w:tab w:val="clear" w:pos="227"/>
              <w:tab w:val="clear" w:pos="454"/>
              <w:tab w:val="clear" w:pos="680"/>
            </w:tabs>
            <w:autoSpaceDE/>
            <w:autoSpaceDN/>
            <w:adjustRightInd/>
            <w:spacing w:after="480"/>
            <w:rPr>
              <w:szCs w:val="24"/>
            </w:rPr>
          </w:pPr>
          <w:r w:rsidRPr="00404298">
            <w:rPr>
              <w:szCs w:val="24"/>
            </w:rPr>
            <w:t xml:space="preserve">. . . . . . . . . . . . . . . . . . . . . . . . . . . . . . . . . . . . . . . . . . . . . . . . . . . . . . . . . . . . . . . . . . . . . . . . </w:t>
          </w:r>
        </w:p>
      </w:tc>
    </w:tr>
  </w:tbl>
  <w:p w:rsidR="00AC1303" w:rsidRDefault="00AC1303" w:rsidP="007C6FFA">
    <w:pPr>
      <w:pStyle w:val="Koptekst"/>
      <w:tabs>
        <w:tab w:val="clear" w:pos="454"/>
        <w:tab w:val="clear" w:pos="680"/>
        <w:tab w:val="left" w:pos="184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685C0508"/>
    <w:lvl w:ilvl="0">
      <w:start w:val="1"/>
      <w:numFmt w:val="none"/>
      <w:pStyle w:val="Lijstopsomteken5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Courier New" w:hint="default"/>
        <w:b w:val="0"/>
        <w:i w:val="0"/>
        <w:sz w:val="24"/>
      </w:rPr>
    </w:lvl>
  </w:abstractNum>
  <w:abstractNum w:abstractNumId="1">
    <w:nsid w:val="FFFFFF89"/>
    <w:multiLevelType w:val="singleLevel"/>
    <w:tmpl w:val="1D54921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BC4CAA"/>
    <w:multiLevelType w:val="hybridMultilevel"/>
    <w:tmpl w:val="C3C27BA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1AA090E"/>
    <w:multiLevelType w:val="hybridMultilevel"/>
    <w:tmpl w:val="41188DB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E71387"/>
    <w:multiLevelType w:val="hybridMultilevel"/>
    <w:tmpl w:val="AF9A1CB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2FD4E81"/>
    <w:multiLevelType w:val="multilevel"/>
    <w:tmpl w:val="A4A8292A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pStyle w:val="Kop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3B31CA4"/>
    <w:multiLevelType w:val="hybridMultilevel"/>
    <w:tmpl w:val="075EE596"/>
    <w:lvl w:ilvl="0" w:tplc="F79C9D0A">
      <w:numFmt w:val="decimal"/>
      <w:pStyle w:val="Lijstopsommingstekens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7">
    <w:nsid w:val="05C7630F"/>
    <w:multiLevelType w:val="multilevel"/>
    <w:tmpl w:val="435EBCF6"/>
    <w:lvl w:ilvl="0">
      <w:numFmt w:val="decimal"/>
      <w:pStyle w:val="GenummerdHoofdstuk"/>
      <w:lvlText w:val=""/>
      <w:lvlJc w:val="left"/>
    </w:lvl>
    <w:lvl w:ilvl="1">
      <w:numFmt w:val="decimal"/>
      <w:pStyle w:val="Paragraaf"/>
      <w:lvlText w:val=""/>
      <w:lvlJc w:val="left"/>
    </w:lvl>
    <w:lvl w:ilvl="2">
      <w:numFmt w:val="decimal"/>
      <w:pStyle w:val="Subparagraaf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92B5D87"/>
    <w:multiLevelType w:val="hybridMultilevel"/>
    <w:tmpl w:val="7E946E6A"/>
    <w:lvl w:ilvl="0" w:tplc="04090001">
      <w:numFmt w:val="decimal"/>
      <w:pStyle w:val="OpsommingA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9">
    <w:nsid w:val="0A576242"/>
    <w:multiLevelType w:val="hybridMultilevel"/>
    <w:tmpl w:val="AA90EDC2"/>
    <w:lvl w:ilvl="0" w:tplc="C8BC696E">
      <w:numFmt w:val="decimal"/>
      <w:pStyle w:val="OpmaakprofielKop1UitvullenLinks0cmVerkeerd-om076cmRegel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10">
    <w:nsid w:val="0DC605A1"/>
    <w:multiLevelType w:val="multilevel"/>
    <w:tmpl w:val="0413001D"/>
    <w:numStyleLink w:val="Stijl1"/>
  </w:abstractNum>
  <w:abstractNum w:abstractNumId="11">
    <w:nsid w:val="10E00E91"/>
    <w:multiLevelType w:val="hybridMultilevel"/>
    <w:tmpl w:val="E88025F8"/>
    <w:lvl w:ilvl="0" w:tplc="D62044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11EF2967"/>
    <w:multiLevelType w:val="hybridMultilevel"/>
    <w:tmpl w:val="3A3C6C18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C83285"/>
    <w:multiLevelType w:val="multilevel"/>
    <w:tmpl w:val="6A8E5BD4"/>
    <w:styleLink w:val="Stijl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3042D92"/>
    <w:multiLevelType w:val="hybridMultilevel"/>
    <w:tmpl w:val="036C9940"/>
    <w:lvl w:ilvl="0" w:tplc="1EDC355A">
      <w:numFmt w:val="decimal"/>
      <w:pStyle w:val="BijlagenGenummerd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15">
    <w:nsid w:val="13264306"/>
    <w:multiLevelType w:val="multilevel"/>
    <w:tmpl w:val="06962652"/>
    <w:styleLink w:val="Lijststijl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471620B"/>
    <w:multiLevelType w:val="hybridMultilevel"/>
    <w:tmpl w:val="2D50A700"/>
    <w:lvl w:ilvl="0" w:tplc="2B6A0084">
      <w:numFmt w:val="decimal"/>
      <w:pStyle w:val="OngenummerdeKop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17">
    <w:nsid w:val="14744D11"/>
    <w:multiLevelType w:val="hybridMultilevel"/>
    <w:tmpl w:val="B7EEAA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0649E6"/>
    <w:multiLevelType w:val="hybridMultilevel"/>
    <w:tmpl w:val="88EC4794"/>
    <w:lvl w:ilvl="0" w:tplc="36C0BDC8">
      <w:start w:val="1"/>
      <w:numFmt w:val="decimal"/>
      <w:pStyle w:val="Stijl3"/>
      <w:lvlText w:val="B.%1"/>
      <w:lvlJc w:val="left"/>
      <w:pPr>
        <w:ind w:left="11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31" w:hanging="360"/>
      </w:pPr>
    </w:lvl>
    <w:lvl w:ilvl="2" w:tplc="0413001B" w:tentative="1">
      <w:start w:val="1"/>
      <w:numFmt w:val="lowerRoman"/>
      <w:lvlText w:val="%3."/>
      <w:lvlJc w:val="right"/>
      <w:pPr>
        <w:ind w:left="1451" w:hanging="180"/>
      </w:pPr>
    </w:lvl>
    <w:lvl w:ilvl="3" w:tplc="0413000F" w:tentative="1">
      <w:start w:val="1"/>
      <w:numFmt w:val="decimal"/>
      <w:lvlText w:val="%4."/>
      <w:lvlJc w:val="left"/>
      <w:pPr>
        <w:ind w:left="2171" w:hanging="360"/>
      </w:pPr>
    </w:lvl>
    <w:lvl w:ilvl="4" w:tplc="04130019" w:tentative="1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9">
    <w:nsid w:val="1624229F"/>
    <w:multiLevelType w:val="multilevel"/>
    <w:tmpl w:val="BF92B9E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17246CF9"/>
    <w:multiLevelType w:val="hybridMultilevel"/>
    <w:tmpl w:val="9EF6C3B6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1D575309"/>
    <w:multiLevelType w:val="hybridMultilevel"/>
    <w:tmpl w:val="7E4A78C6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2">
    <w:nsid w:val="244F1D1A"/>
    <w:multiLevelType w:val="hybridMultilevel"/>
    <w:tmpl w:val="6EE0FA8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59C1490"/>
    <w:multiLevelType w:val="hybridMultilevel"/>
    <w:tmpl w:val="1CC038D4"/>
    <w:lvl w:ilvl="0" w:tplc="4976BA0A">
      <w:start w:val="1"/>
      <w:numFmt w:val="bullet"/>
      <w:lvlText w:val="-"/>
      <w:lvlJc w:val="left"/>
      <w:rPr>
        <w:rFonts w:ascii="Verdana" w:hAnsi="Verdana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4">
    <w:nsid w:val="26D16147"/>
    <w:multiLevelType w:val="hybridMultilevel"/>
    <w:tmpl w:val="6DACFB32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26FC3F66"/>
    <w:multiLevelType w:val="hybridMultilevel"/>
    <w:tmpl w:val="E9C8572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76211AB"/>
    <w:multiLevelType w:val="hybridMultilevel"/>
    <w:tmpl w:val="F6828588"/>
    <w:lvl w:ilvl="0" w:tplc="196EF5F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8D77204"/>
    <w:multiLevelType w:val="hybridMultilevel"/>
    <w:tmpl w:val="A9800E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D75141E"/>
    <w:multiLevelType w:val="hybridMultilevel"/>
    <w:tmpl w:val="F386EA98"/>
    <w:lvl w:ilvl="0" w:tplc="4976BA0A">
      <w:start w:val="1"/>
      <w:numFmt w:val="bullet"/>
      <w:lvlText w:val="-"/>
      <w:lvlJc w:val="left"/>
      <w:rPr>
        <w:rFonts w:ascii="Verdana" w:hAnsi="Verdana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29">
    <w:nsid w:val="2DA72781"/>
    <w:multiLevelType w:val="multilevel"/>
    <w:tmpl w:val="04D0FBAC"/>
    <w:lvl w:ilvl="0">
      <w:numFmt w:val="decimal"/>
      <w:lvlText w:val=""/>
      <w:lvlJc w:val="left"/>
    </w:lvl>
    <w:lvl w:ilvl="1">
      <w:numFmt w:val="decimal"/>
      <w:pStyle w:val="OpmaakprofielOpmaakprofielKop2UitvullenLinks121cmVerkeerd-om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2EA7731C"/>
    <w:multiLevelType w:val="hybridMultilevel"/>
    <w:tmpl w:val="AA983C6E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1">
    <w:nsid w:val="311653D5"/>
    <w:multiLevelType w:val="multilevel"/>
    <w:tmpl w:val="A4700AB0"/>
    <w:lvl w:ilvl="0">
      <w:numFmt w:val="decimal"/>
      <w:pStyle w:val="Lijstalinea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31CB79D8"/>
    <w:multiLevelType w:val="multilevel"/>
    <w:tmpl w:val="06962652"/>
    <w:numStyleLink w:val="Lijststijl"/>
  </w:abstractNum>
  <w:abstractNum w:abstractNumId="33">
    <w:nsid w:val="32866FAE"/>
    <w:multiLevelType w:val="hybridMultilevel"/>
    <w:tmpl w:val="7250F8DA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6F352B2"/>
    <w:multiLevelType w:val="hybridMultilevel"/>
    <w:tmpl w:val="67D8582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923295A"/>
    <w:multiLevelType w:val="hybridMultilevel"/>
    <w:tmpl w:val="B85E6408"/>
    <w:lvl w:ilvl="0" w:tplc="0409000F">
      <w:numFmt w:val="decimal"/>
      <w:pStyle w:val="OpsommingB"/>
      <w:lvlText w:val=""/>
      <w:lvlJc w:val="left"/>
    </w:lvl>
    <w:lvl w:ilvl="1" w:tplc="96C0E580">
      <w:numFmt w:val="decimal"/>
      <w:lvlText w:val=""/>
      <w:lvlJc w:val="left"/>
    </w:lvl>
    <w:lvl w:ilvl="2" w:tplc="0832EA90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6">
    <w:nsid w:val="39BC2E9F"/>
    <w:multiLevelType w:val="multilevel"/>
    <w:tmpl w:val="0413001D"/>
    <w:styleLink w:val="Stij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3AB44BEE"/>
    <w:multiLevelType w:val="hybridMultilevel"/>
    <w:tmpl w:val="3FCCBEAA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38">
    <w:nsid w:val="3D104BAA"/>
    <w:multiLevelType w:val="hybridMultilevel"/>
    <w:tmpl w:val="F47A6CF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03865C7"/>
    <w:multiLevelType w:val="hybridMultilevel"/>
    <w:tmpl w:val="868E7DD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410E6DC4"/>
    <w:multiLevelType w:val="hybridMultilevel"/>
    <w:tmpl w:val="B0A07B38"/>
    <w:lvl w:ilvl="0" w:tplc="A2CC0C32">
      <w:numFmt w:val="decimal"/>
      <w:pStyle w:val="Opsomming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41">
    <w:nsid w:val="419D7726"/>
    <w:multiLevelType w:val="hybridMultilevel"/>
    <w:tmpl w:val="881CFA0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432B7FD2"/>
    <w:multiLevelType w:val="hybridMultilevel"/>
    <w:tmpl w:val="E75E809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465C6961"/>
    <w:multiLevelType w:val="hybridMultilevel"/>
    <w:tmpl w:val="E5D24928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46697776"/>
    <w:multiLevelType w:val="hybridMultilevel"/>
    <w:tmpl w:val="5D66A1EA"/>
    <w:lvl w:ilvl="0" w:tplc="4976BA0A">
      <w:start w:val="1"/>
      <w:numFmt w:val="bullet"/>
      <w:lvlText w:val="-"/>
      <w:lvlJc w:val="left"/>
      <w:pPr>
        <w:ind w:left="87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D0F6F51"/>
    <w:multiLevelType w:val="hybridMultilevel"/>
    <w:tmpl w:val="ACF4B1A6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514F08E2"/>
    <w:multiLevelType w:val="hybridMultilevel"/>
    <w:tmpl w:val="FCB09BE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152787C"/>
    <w:multiLevelType w:val="multilevel"/>
    <w:tmpl w:val="7196E36E"/>
    <w:lvl w:ilvl="0">
      <w:numFmt w:val="decimal"/>
      <w:pStyle w:val="Opmaakprofiel1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>
    <w:nsid w:val="51C54340"/>
    <w:multiLevelType w:val="hybridMultilevel"/>
    <w:tmpl w:val="53D44422"/>
    <w:lvl w:ilvl="0" w:tplc="F1D40104">
      <w:numFmt w:val="decimal"/>
      <w:pStyle w:val="Quick1"/>
      <w:lvlText w:val=""/>
      <w:lvlJc w:val="left"/>
    </w:lvl>
    <w:lvl w:ilvl="1" w:tplc="04130003">
      <w:numFmt w:val="decimal"/>
      <w:lvlText w:val=""/>
      <w:lvlJc w:val="left"/>
    </w:lvl>
    <w:lvl w:ilvl="2" w:tplc="04130005">
      <w:numFmt w:val="decimal"/>
      <w:lvlText w:val=""/>
      <w:lvlJc w:val="left"/>
    </w:lvl>
    <w:lvl w:ilvl="3" w:tplc="04130001">
      <w:numFmt w:val="decimal"/>
      <w:lvlText w:val=""/>
      <w:lvlJc w:val="left"/>
    </w:lvl>
    <w:lvl w:ilvl="4" w:tplc="04130003">
      <w:numFmt w:val="decimal"/>
      <w:lvlText w:val=""/>
      <w:lvlJc w:val="left"/>
    </w:lvl>
    <w:lvl w:ilvl="5" w:tplc="04130005">
      <w:numFmt w:val="decimal"/>
      <w:lvlText w:val=""/>
      <w:lvlJc w:val="left"/>
    </w:lvl>
    <w:lvl w:ilvl="6" w:tplc="04130001">
      <w:numFmt w:val="decimal"/>
      <w:lvlText w:val=""/>
      <w:lvlJc w:val="left"/>
    </w:lvl>
    <w:lvl w:ilvl="7" w:tplc="04130003">
      <w:numFmt w:val="decimal"/>
      <w:lvlText w:val=""/>
      <w:lvlJc w:val="left"/>
    </w:lvl>
    <w:lvl w:ilvl="8" w:tplc="04130005">
      <w:numFmt w:val="decimal"/>
      <w:lvlText w:val=""/>
      <w:lvlJc w:val="left"/>
    </w:lvl>
  </w:abstractNum>
  <w:abstractNum w:abstractNumId="49">
    <w:nsid w:val="5229413D"/>
    <w:multiLevelType w:val="hybridMultilevel"/>
    <w:tmpl w:val="35F8B656"/>
    <w:lvl w:ilvl="0" w:tplc="4976BA0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23F6EA2"/>
    <w:multiLevelType w:val="hybridMultilevel"/>
    <w:tmpl w:val="19226D1E"/>
    <w:lvl w:ilvl="0" w:tplc="E7F09F16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25434A7"/>
    <w:multiLevelType w:val="multilevel"/>
    <w:tmpl w:val="769A587E"/>
    <w:lvl w:ilvl="0">
      <w:numFmt w:val="decimal"/>
      <w:lvlText w:val=""/>
      <w:lvlJc w:val="left"/>
    </w:lvl>
    <w:lvl w:ilvl="1">
      <w:numFmt w:val="decimal"/>
      <w:pStyle w:val="artike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>
    <w:nsid w:val="57437057"/>
    <w:multiLevelType w:val="multilevel"/>
    <w:tmpl w:val="1564E800"/>
    <w:lvl w:ilvl="0">
      <w:numFmt w:val="none"/>
      <w:pStyle w:val="KopBijlage"/>
      <w:lvlText w:val="A"/>
      <w:lvlJc w:val="left"/>
      <w:pPr>
        <w:ind w:left="0" w:firstLine="0"/>
      </w:pPr>
      <w:rPr>
        <w:rFonts w:hint="default"/>
      </w:rPr>
    </w:lvl>
    <w:lvl w:ilvl="1">
      <w:numFmt w:val="none"/>
      <w:lvlText w:val="A.1"/>
      <w:lvlJc w:val="left"/>
      <w:pPr>
        <w:ind w:left="0" w:firstLine="0"/>
      </w:pPr>
      <w:rPr>
        <w:rFonts w:hint="default"/>
      </w:rPr>
    </w:lvl>
    <w:lvl w:ilvl="2">
      <w:numFmt w:val="none"/>
      <w:pStyle w:val="BijlageKop3"/>
      <w:lvlText w:val="A.1.1"/>
      <w:lvlJc w:val="left"/>
      <w:pPr>
        <w:ind w:left="0" w:firstLine="0"/>
      </w:pPr>
      <w:rPr>
        <w:rFonts w:hint="default"/>
      </w:rPr>
    </w:lvl>
    <w:lvl w:ilvl="3">
      <w:numFmt w:val="none"/>
      <w:lvlText w:val="A.1.1.1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3">
    <w:nsid w:val="578E3B08"/>
    <w:multiLevelType w:val="hybridMultilevel"/>
    <w:tmpl w:val="D8CA3BB4"/>
    <w:lvl w:ilvl="0" w:tplc="E602636E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8370DAD"/>
    <w:multiLevelType w:val="hybridMultilevel"/>
    <w:tmpl w:val="BB5A04DA"/>
    <w:lvl w:ilvl="0" w:tplc="CE949B84">
      <w:start w:val="1"/>
      <w:numFmt w:val="upperLetter"/>
      <w:pStyle w:val="Bijlage"/>
      <w:lvlText w:val="Bijlage %1"/>
      <w:lvlJc w:val="left"/>
      <w:pPr>
        <w:ind w:left="786" w:hanging="360"/>
      </w:pPr>
      <w:rPr>
        <w:rFonts w:hint="default"/>
      </w:rPr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55">
    <w:nsid w:val="59F317E9"/>
    <w:multiLevelType w:val="multilevel"/>
    <w:tmpl w:val="A34621A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>
    <w:nsid w:val="59FC531D"/>
    <w:multiLevelType w:val="hybridMultilevel"/>
    <w:tmpl w:val="A232CDF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5A497867"/>
    <w:multiLevelType w:val="hybridMultilevel"/>
    <w:tmpl w:val="07E666A6"/>
    <w:lvl w:ilvl="0" w:tplc="8692F2CA">
      <w:start w:val="1"/>
      <w:numFmt w:val="decimal"/>
      <w:pStyle w:val="BijlageKop2"/>
      <w:lvlText w:val="A.%1"/>
      <w:lvlJc w:val="left"/>
      <w:pPr>
        <w:ind w:left="6456" w:hanging="360"/>
      </w:pPr>
      <w:rPr>
        <w:rFonts w:hint="default"/>
      </w:rPr>
    </w:lvl>
    <w:lvl w:ilvl="1" w:tplc="1A744286">
      <w:start w:val="1"/>
      <w:numFmt w:val="lowerLetter"/>
      <w:pStyle w:val="Bijlagepar"/>
      <w:lvlText w:val="%2."/>
      <w:lvlJc w:val="left"/>
      <w:pPr>
        <w:ind w:left="731" w:hanging="360"/>
      </w:pPr>
    </w:lvl>
    <w:lvl w:ilvl="2" w:tplc="0413001B">
      <w:start w:val="1"/>
      <w:numFmt w:val="lowerRoman"/>
      <w:lvlText w:val="%3."/>
      <w:lvlJc w:val="right"/>
      <w:pPr>
        <w:ind w:left="1451" w:hanging="180"/>
      </w:pPr>
    </w:lvl>
    <w:lvl w:ilvl="3" w:tplc="0413000F">
      <w:start w:val="1"/>
      <w:numFmt w:val="decimal"/>
      <w:lvlText w:val="%4."/>
      <w:lvlJc w:val="left"/>
      <w:pPr>
        <w:ind w:left="2171" w:hanging="360"/>
      </w:pPr>
    </w:lvl>
    <w:lvl w:ilvl="4" w:tplc="04130019">
      <w:start w:val="1"/>
      <w:numFmt w:val="lowerLetter"/>
      <w:lvlText w:val="%5."/>
      <w:lvlJc w:val="left"/>
      <w:pPr>
        <w:ind w:left="2891" w:hanging="360"/>
      </w:pPr>
    </w:lvl>
    <w:lvl w:ilvl="5" w:tplc="0413001B" w:tentative="1">
      <w:start w:val="1"/>
      <w:numFmt w:val="lowerRoman"/>
      <w:lvlText w:val="%6."/>
      <w:lvlJc w:val="right"/>
      <w:pPr>
        <w:ind w:left="3611" w:hanging="180"/>
      </w:pPr>
    </w:lvl>
    <w:lvl w:ilvl="6" w:tplc="0413000F" w:tentative="1">
      <w:start w:val="1"/>
      <w:numFmt w:val="decimal"/>
      <w:lvlText w:val="%7."/>
      <w:lvlJc w:val="left"/>
      <w:pPr>
        <w:ind w:left="4331" w:hanging="360"/>
      </w:pPr>
    </w:lvl>
    <w:lvl w:ilvl="7" w:tplc="04130019" w:tentative="1">
      <w:start w:val="1"/>
      <w:numFmt w:val="lowerLetter"/>
      <w:lvlText w:val="%8."/>
      <w:lvlJc w:val="left"/>
      <w:pPr>
        <w:ind w:left="5051" w:hanging="360"/>
      </w:pPr>
    </w:lvl>
    <w:lvl w:ilvl="8" w:tplc="0413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8">
    <w:nsid w:val="5C1E2BB5"/>
    <w:multiLevelType w:val="hybridMultilevel"/>
    <w:tmpl w:val="6C24181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>
    <w:nsid w:val="5ECC7F89"/>
    <w:multiLevelType w:val="multilevel"/>
    <w:tmpl w:val="346A27F2"/>
    <w:lvl w:ilvl="0">
      <w:numFmt w:val="decimal"/>
      <w:pStyle w:val="opsomming-cijfer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>
    <w:nsid w:val="5F3C52E1"/>
    <w:multiLevelType w:val="hybridMultilevel"/>
    <w:tmpl w:val="B26411FC"/>
    <w:lvl w:ilvl="0" w:tplc="04130001">
      <w:start w:val="1"/>
      <w:numFmt w:val="bullet"/>
      <w:lvlText w:val=""/>
      <w:lvlJc w:val="left"/>
      <w:rPr>
        <w:rFonts w:ascii="Symbol" w:hAnsi="Symbol" w:hint="default"/>
      </w:rPr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>
    <w:nsid w:val="5F882471"/>
    <w:multiLevelType w:val="hybridMultilevel"/>
    <w:tmpl w:val="9B3489B0"/>
    <w:lvl w:ilvl="0" w:tplc="DFBA9C8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5FF32D1F"/>
    <w:multiLevelType w:val="hybridMultilevel"/>
    <w:tmpl w:val="50B0EBF8"/>
    <w:lvl w:ilvl="0" w:tplc="12EC4CC4">
      <w:numFmt w:val="decimal"/>
      <w:pStyle w:val="RapportOpsomming"/>
      <w:lvlText w:val=""/>
      <w:lvlJc w:val="left"/>
    </w:lvl>
    <w:lvl w:ilvl="1" w:tplc="888C09D6">
      <w:numFmt w:val="decimal"/>
      <w:lvlText w:val=""/>
      <w:lvlJc w:val="left"/>
    </w:lvl>
    <w:lvl w:ilvl="2" w:tplc="D0A61BF2">
      <w:numFmt w:val="decimal"/>
      <w:lvlText w:val=""/>
      <w:lvlJc w:val="left"/>
    </w:lvl>
    <w:lvl w:ilvl="3" w:tplc="86CCC2CE">
      <w:numFmt w:val="decimal"/>
      <w:lvlText w:val=""/>
      <w:lvlJc w:val="left"/>
    </w:lvl>
    <w:lvl w:ilvl="4" w:tplc="EC7005B2">
      <w:numFmt w:val="decimal"/>
      <w:lvlText w:val=""/>
      <w:lvlJc w:val="left"/>
    </w:lvl>
    <w:lvl w:ilvl="5" w:tplc="D77EC01A">
      <w:numFmt w:val="decimal"/>
      <w:lvlText w:val=""/>
      <w:lvlJc w:val="left"/>
    </w:lvl>
    <w:lvl w:ilvl="6" w:tplc="4B7EA300">
      <w:numFmt w:val="decimal"/>
      <w:lvlText w:val=""/>
      <w:lvlJc w:val="left"/>
    </w:lvl>
    <w:lvl w:ilvl="7" w:tplc="D5B29348">
      <w:numFmt w:val="decimal"/>
      <w:lvlText w:val=""/>
      <w:lvlJc w:val="left"/>
    </w:lvl>
    <w:lvl w:ilvl="8" w:tplc="C338BD56">
      <w:numFmt w:val="decimal"/>
      <w:lvlText w:val=""/>
      <w:lvlJc w:val="left"/>
    </w:lvl>
  </w:abstractNum>
  <w:abstractNum w:abstractNumId="63">
    <w:nsid w:val="604C1522"/>
    <w:multiLevelType w:val="multilevel"/>
    <w:tmpl w:val="333E42FC"/>
    <w:lvl w:ilvl="0">
      <w:numFmt w:val="decimal"/>
      <w:pStyle w:val="EisenNiv1"/>
      <w:lvlText w:val=""/>
      <w:lvlJc w:val="left"/>
    </w:lvl>
    <w:lvl w:ilvl="1">
      <w:numFmt w:val="decimal"/>
      <w:pStyle w:val="EisenNiv2"/>
      <w:lvlText w:val=""/>
      <w:lvlJc w:val="left"/>
    </w:lvl>
    <w:lvl w:ilvl="2">
      <w:numFmt w:val="decimal"/>
      <w:pStyle w:val="EisenNi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>
    <w:nsid w:val="6213426A"/>
    <w:multiLevelType w:val="hybridMultilevel"/>
    <w:tmpl w:val="340E6880"/>
    <w:lvl w:ilvl="0" w:tplc="3A80982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627C0805"/>
    <w:multiLevelType w:val="hybridMultilevel"/>
    <w:tmpl w:val="9618BB0A"/>
    <w:lvl w:ilvl="0" w:tplc="029A2DB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>
    <w:nsid w:val="63324D45"/>
    <w:multiLevelType w:val="hybridMultilevel"/>
    <w:tmpl w:val="208611E6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>
    <w:nsid w:val="66603867"/>
    <w:multiLevelType w:val="hybridMultilevel"/>
    <w:tmpl w:val="12989EF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0E0B"/>
    <w:multiLevelType w:val="hybridMultilevel"/>
    <w:tmpl w:val="E36E9A88"/>
    <w:lvl w:ilvl="0" w:tplc="824C33F6">
      <w:numFmt w:val="decimal"/>
      <w:pStyle w:val="OpmaakprofielBijlage"/>
      <w:lvlText w:val=""/>
      <w:lvlJc w:val="left"/>
    </w:lvl>
    <w:lvl w:ilvl="1" w:tplc="04130019">
      <w:numFmt w:val="decimal"/>
      <w:lvlText w:val=""/>
      <w:lvlJc w:val="left"/>
    </w:lvl>
    <w:lvl w:ilvl="2" w:tplc="0413001B">
      <w:numFmt w:val="decimal"/>
      <w:lvlText w:val=""/>
      <w:lvlJc w:val="left"/>
    </w:lvl>
    <w:lvl w:ilvl="3" w:tplc="0413000F">
      <w:numFmt w:val="decimal"/>
      <w:lvlText w:val=""/>
      <w:lvlJc w:val="left"/>
    </w:lvl>
    <w:lvl w:ilvl="4" w:tplc="04130019">
      <w:numFmt w:val="decimal"/>
      <w:lvlText w:val=""/>
      <w:lvlJc w:val="left"/>
    </w:lvl>
    <w:lvl w:ilvl="5" w:tplc="0413001B">
      <w:numFmt w:val="decimal"/>
      <w:lvlText w:val=""/>
      <w:lvlJc w:val="left"/>
    </w:lvl>
    <w:lvl w:ilvl="6" w:tplc="0413000F">
      <w:numFmt w:val="decimal"/>
      <w:lvlText w:val=""/>
      <w:lvlJc w:val="left"/>
    </w:lvl>
    <w:lvl w:ilvl="7" w:tplc="04130019">
      <w:numFmt w:val="decimal"/>
      <w:lvlText w:val=""/>
      <w:lvlJc w:val="left"/>
    </w:lvl>
    <w:lvl w:ilvl="8" w:tplc="0413001B">
      <w:numFmt w:val="decimal"/>
      <w:lvlText w:val=""/>
      <w:lvlJc w:val="left"/>
    </w:lvl>
  </w:abstractNum>
  <w:abstractNum w:abstractNumId="69">
    <w:nsid w:val="6A3C3C86"/>
    <w:multiLevelType w:val="hybridMultilevel"/>
    <w:tmpl w:val="3C7E00FA"/>
    <w:lvl w:ilvl="0" w:tplc="04090001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0">
    <w:nsid w:val="6AC6766F"/>
    <w:multiLevelType w:val="hybridMultilevel"/>
    <w:tmpl w:val="C3BA43BE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6DCB53D7"/>
    <w:multiLevelType w:val="hybridMultilevel"/>
    <w:tmpl w:val="54ACDB14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>
    <w:nsid w:val="6FA4343A"/>
    <w:multiLevelType w:val="hybridMultilevel"/>
    <w:tmpl w:val="A330E4B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>
    <w:nsid w:val="6FFD016F"/>
    <w:multiLevelType w:val="hybridMultilevel"/>
    <w:tmpl w:val="58BCB37C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">
    <w:nsid w:val="71244934"/>
    <w:multiLevelType w:val="hybridMultilevel"/>
    <w:tmpl w:val="38F46F7C"/>
    <w:lvl w:ilvl="0" w:tplc="04090001">
      <w:numFmt w:val="decimal"/>
      <w:pStyle w:val="Kopbijlage0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75">
    <w:nsid w:val="76A84EA9"/>
    <w:multiLevelType w:val="hybridMultilevel"/>
    <w:tmpl w:val="03EA6DF0"/>
    <w:lvl w:ilvl="0" w:tplc="4976BA0A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9"/>
  </w:num>
  <w:num w:numId="2">
    <w:abstractNumId w:val="16"/>
  </w:num>
  <w:num w:numId="3">
    <w:abstractNumId w:val="14"/>
  </w:num>
  <w:num w:numId="4">
    <w:abstractNumId w:val="52"/>
  </w:num>
  <w:num w:numId="5">
    <w:abstractNumId w:val="40"/>
  </w:num>
  <w:num w:numId="6">
    <w:abstractNumId w:val="62"/>
  </w:num>
  <w:num w:numId="7">
    <w:abstractNumId w:val="74"/>
  </w:num>
  <w:num w:numId="8">
    <w:abstractNumId w:val="63"/>
  </w:num>
  <w:num w:numId="9">
    <w:abstractNumId w:val="1"/>
  </w:num>
  <w:num w:numId="10">
    <w:abstractNumId w:val="8"/>
  </w:num>
  <w:num w:numId="11">
    <w:abstractNumId w:val="35"/>
  </w:num>
  <w:num w:numId="12">
    <w:abstractNumId w:val="48"/>
  </w:num>
  <w:num w:numId="13">
    <w:abstractNumId w:val="6"/>
  </w:num>
  <w:num w:numId="14">
    <w:abstractNumId w:val="9"/>
  </w:num>
  <w:num w:numId="15">
    <w:abstractNumId w:val="29"/>
  </w:num>
  <w:num w:numId="16">
    <w:abstractNumId w:val="51"/>
  </w:num>
  <w:num w:numId="17">
    <w:abstractNumId w:val="0"/>
  </w:num>
  <w:num w:numId="18">
    <w:abstractNumId w:val="7"/>
  </w:num>
  <w:num w:numId="19">
    <w:abstractNumId w:val="31"/>
  </w:num>
  <w:num w:numId="20">
    <w:abstractNumId w:val="54"/>
  </w:num>
  <w:num w:numId="21">
    <w:abstractNumId w:val="68"/>
  </w:num>
  <w:num w:numId="22">
    <w:abstractNumId w:val="47"/>
  </w:num>
  <w:num w:numId="23">
    <w:abstractNumId w:val="15"/>
  </w:num>
  <w:num w:numId="24">
    <w:abstractNumId w:val="5"/>
  </w:num>
  <w:num w:numId="25">
    <w:abstractNumId w:val="13"/>
  </w:num>
  <w:num w:numId="26">
    <w:abstractNumId w:val="32"/>
  </w:num>
  <w:num w:numId="27">
    <w:abstractNumId w:val="3"/>
  </w:num>
  <w:num w:numId="28">
    <w:abstractNumId w:val="28"/>
  </w:num>
  <w:num w:numId="29">
    <w:abstractNumId w:val="57"/>
  </w:num>
  <w:num w:numId="30">
    <w:abstractNumId w:val="22"/>
  </w:num>
  <w:num w:numId="31">
    <w:abstractNumId w:val="49"/>
  </w:num>
  <w:num w:numId="32">
    <w:abstractNumId w:val="66"/>
  </w:num>
  <w:num w:numId="33">
    <w:abstractNumId w:val="34"/>
  </w:num>
  <w:num w:numId="34">
    <w:abstractNumId w:val="23"/>
  </w:num>
  <w:num w:numId="35">
    <w:abstractNumId w:val="73"/>
  </w:num>
  <w:num w:numId="36">
    <w:abstractNumId w:val="70"/>
  </w:num>
  <w:num w:numId="37">
    <w:abstractNumId w:val="24"/>
  </w:num>
  <w:num w:numId="38">
    <w:abstractNumId w:val="71"/>
  </w:num>
  <w:num w:numId="39">
    <w:abstractNumId w:val="72"/>
  </w:num>
  <w:num w:numId="40">
    <w:abstractNumId w:val="25"/>
  </w:num>
  <w:num w:numId="41">
    <w:abstractNumId w:val="44"/>
  </w:num>
  <w:num w:numId="42">
    <w:abstractNumId w:val="36"/>
  </w:num>
  <w:num w:numId="43">
    <w:abstractNumId w:val="10"/>
  </w:num>
  <w:num w:numId="44">
    <w:abstractNumId w:val="19"/>
  </w:num>
  <w:num w:numId="45">
    <w:abstractNumId w:val="55"/>
  </w:num>
  <w:num w:numId="46">
    <w:abstractNumId w:val="60"/>
  </w:num>
  <w:num w:numId="47">
    <w:abstractNumId w:val="30"/>
  </w:num>
  <w:num w:numId="48">
    <w:abstractNumId w:val="45"/>
  </w:num>
  <w:num w:numId="49">
    <w:abstractNumId w:val="4"/>
  </w:num>
  <w:num w:numId="50">
    <w:abstractNumId w:val="41"/>
  </w:num>
  <w:num w:numId="51">
    <w:abstractNumId w:val="39"/>
  </w:num>
  <w:num w:numId="52">
    <w:abstractNumId w:val="53"/>
  </w:num>
  <w:num w:numId="53">
    <w:abstractNumId w:val="50"/>
  </w:num>
  <w:num w:numId="54">
    <w:abstractNumId w:val="67"/>
  </w:num>
  <w:num w:numId="55">
    <w:abstractNumId w:val="12"/>
  </w:num>
  <w:num w:numId="56">
    <w:abstractNumId w:val="42"/>
  </w:num>
  <w:num w:numId="57">
    <w:abstractNumId w:val="56"/>
  </w:num>
  <w:num w:numId="58">
    <w:abstractNumId w:val="43"/>
  </w:num>
  <w:num w:numId="59">
    <w:abstractNumId w:val="20"/>
  </w:num>
  <w:num w:numId="60">
    <w:abstractNumId w:val="64"/>
  </w:num>
  <w:num w:numId="61">
    <w:abstractNumId w:val="21"/>
  </w:num>
  <w:num w:numId="62">
    <w:abstractNumId w:val="37"/>
  </w:num>
  <w:num w:numId="63">
    <w:abstractNumId w:val="58"/>
  </w:num>
  <w:num w:numId="64">
    <w:abstractNumId w:val="18"/>
  </w:num>
  <w:num w:numId="65">
    <w:abstractNumId w:val="27"/>
  </w:num>
  <w:num w:numId="66">
    <w:abstractNumId w:val="69"/>
  </w:num>
  <w:num w:numId="67">
    <w:abstractNumId w:val="65"/>
  </w:num>
  <w:num w:numId="68">
    <w:abstractNumId w:val="75"/>
  </w:num>
  <w:num w:numId="69">
    <w:abstractNumId w:val="46"/>
  </w:num>
  <w:num w:numId="70">
    <w:abstractNumId w:val="11"/>
  </w:num>
  <w:num w:numId="71">
    <w:abstractNumId w:val="61"/>
  </w:num>
  <w:num w:numId="72">
    <w:abstractNumId w:val="2"/>
  </w:num>
  <w:num w:numId="73">
    <w:abstractNumId w:val="33"/>
  </w:num>
  <w:num w:numId="74">
    <w:abstractNumId w:val="38"/>
  </w:num>
  <w:num w:numId="75">
    <w:abstractNumId w:val="26"/>
  </w:num>
  <w:num w:numId="76">
    <w:abstractNumId w:val="17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nl-NL" w:vendorID="9" w:dllVersion="512" w:checkStyle="1"/>
  <w:activeWritingStyle w:appName="MSWord" w:lang="nl-NL" w:vendorID="1" w:dllVersion="512" w:checkStyle="1"/>
  <w:activeWritingStyle w:appName="MSWord" w:lang="nl" w:vendorID="1" w:dllVersion="512" w:checkStyle="1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arma DocSys~XML" w:val="&lt;data author=&quot;{00000000-0000-0000-0000-000000000000}&quot; authorname=&quot;(onbekend)&quot; model=&quot;{00000001-0005-0000-0001-000000000011}&quot; profile=&quot;VenW&quot; created=&quot;2009-08-10 12:09:07&quot;&gt;&lt;rapport.a template=&quot;V:\BWD\huisstijl\Modellen\rijksrapporta.dot&quot; enabled=&quot;true&quot; reopen=&quot;true&quot; lcid=&quot;1043&quot; newdoc=&quot;true&quot; engine=&quot;DocSysEngine.MSWord&quot;&gt;&lt;contact class=&quot;bookitem&quot; value=&quot;&quot;/&gt;&lt;kdienst class=&quot;bookitem&quot; value=&quot;&quot;/&gt;&lt;minofdir class=&quot;string&quot; value=&quot;&quot;/&gt;&lt;titel class=&quot;string&quot; value=&quot;&quot;/&gt;&lt;subtitel class=&quot;string&quot; value=&quot;&quot;/&gt;&lt;datum class=&quot;string&quot; value=&quot;10 augustus 2009&quot;/&gt;&lt;colofon class=&quot;string&quot; value=&quot;&quot;/&gt;&lt;xgegevens class=&quot;string&quot; value=&quot;&quot;/&gt;&lt;vtitel class=&quot;string&quot; value=&quot;&quot;/&gt;&lt;koptekst class=&quot;string&quot; value=&quot;10 augustus 2009&quot;/&gt;&lt;_datum class=&quot;string&quot; value=&quot;Datum&quot;/&gt;&lt;_status class=&quot;string&quot; value=&quot;Status&quot;/&gt;&lt;_colofon class=&quot;string&quot; value=&quot;Colofon&quot;/&gt;&lt;_uitgegevendoor class=&quot;string&quot; value=&quot;Uitgegeven door&quot;/&gt;&lt;_informatie class=&quot;string&quot; value=&quot;Informatie&quot;/&gt;&lt;_telefoon class=&quot;string&quot; value=&quot;Telefoon&quot;/&gt;&lt;_fax class=&quot;string&quot; value=&quot;Fax&quot;/&gt;&lt;_uitgevoerddoor class=&quot;string&quot; value=&quot;Uitgevoerd door&quot;/&gt;&lt;_opmaak class=&quot;string&quot; value=&quot;Opmaak&quot;/&gt;&lt;_versienummer class=&quot;string&quot; value=&quot;Versienummer&quot;/&gt;&lt;_inhoud class=&quot;string&quot; value=&quot;Inhoud&quot;/&gt;&lt;_pagina class=&quot;string&quot; value=&quot;Pagina&quot;/&gt;&lt;_van class=&quot;string&quot; value=&quot;van&quot;/&gt;&lt;PAPER first=&quot;voorbedrukt&quot; other=&quot;voorbedrukt&quot;/&gt;&lt;/rapport.a&gt;&lt;rapport.c template=&quot;V:\BWD\huisstijl\Modellen\rijksrapportc.dot&quot; enabled=&quot;true&quot; reopen=&quot;true&quot; lcid=&quot;1043&quot; parent=&quot;rapport.a&quot; level=&quot;1&quot;&gt;&lt;PAPER first=&quot;voorbedrukt&quot; other=&quot;voorbedrukt&quot;/&gt;&lt;/rapport.c&gt;&lt;rapport.b template=&quot;V:\BWD\huisstijl\Modellen\rijksrapportb.dot&quot; enabled=&quot;true&quot; reopen=&quot;true&quot; lcid=&quot;1043&quot; parent=&quot;rapport.a&quot; level=&quot;2&quot;&gt;&lt;PAPER first=&quot;voorbedrukt&quot; other=&quot;voorbedrukt&quot;/&gt;&lt;/rapport.b&gt;&lt;/data&gt;_x000d__x000a_"/>
  </w:docVars>
  <w:rsids>
    <w:rsidRoot w:val="00746335"/>
    <w:rsid w:val="00002FDB"/>
    <w:rsid w:val="00003909"/>
    <w:rsid w:val="00003BC6"/>
    <w:rsid w:val="00005BB9"/>
    <w:rsid w:val="00006176"/>
    <w:rsid w:val="00006899"/>
    <w:rsid w:val="000100F7"/>
    <w:rsid w:val="00010103"/>
    <w:rsid w:val="000101AE"/>
    <w:rsid w:val="00010225"/>
    <w:rsid w:val="00010FCD"/>
    <w:rsid w:val="00011BE4"/>
    <w:rsid w:val="00012CC4"/>
    <w:rsid w:val="00014CDF"/>
    <w:rsid w:val="0001510A"/>
    <w:rsid w:val="00017294"/>
    <w:rsid w:val="00020F37"/>
    <w:rsid w:val="00021AAF"/>
    <w:rsid w:val="000239CC"/>
    <w:rsid w:val="00025643"/>
    <w:rsid w:val="0002566E"/>
    <w:rsid w:val="0002637A"/>
    <w:rsid w:val="00026834"/>
    <w:rsid w:val="00026A11"/>
    <w:rsid w:val="0002710E"/>
    <w:rsid w:val="00030F98"/>
    <w:rsid w:val="000316CF"/>
    <w:rsid w:val="00031BB9"/>
    <w:rsid w:val="0003741C"/>
    <w:rsid w:val="000405F1"/>
    <w:rsid w:val="00040C42"/>
    <w:rsid w:val="00041AE4"/>
    <w:rsid w:val="000434BC"/>
    <w:rsid w:val="0004440A"/>
    <w:rsid w:val="00051D17"/>
    <w:rsid w:val="00057254"/>
    <w:rsid w:val="000572B4"/>
    <w:rsid w:val="00057865"/>
    <w:rsid w:val="00057FAF"/>
    <w:rsid w:val="00062D09"/>
    <w:rsid w:val="000646C3"/>
    <w:rsid w:val="0007146B"/>
    <w:rsid w:val="00071C28"/>
    <w:rsid w:val="00071D35"/>
    <w:rsid w:val="00074162"/>
    <w:rsid w:val="00074A5B"/>
    <w:rsid w:val="0007552A"/>
    <w:rsid w:val="00075781"/>
    <w:rsid w:val="00076A22"/>
    <w:rsid w:val="00076A9E"/>
    <w:rsid w:val="0007770C"/>
    <w:rsid w:val="0008026C"/>
    <w:rsid w:val="00083831"/>
    <w:rsid w:val="0008537D"/>
    <w:rsid w:val="00086F16"/>
    <w:rsid w:val="000921CD"/>
    <w:rsid w:val="00092A1A"/>
    <w:rsid w:val="00093B6B"/>
    <w:rsid w:val="00093E9B"/>
    <w:rsid w:val="00097B8B"/>
    <w:rsid w:val="000A0E52"/>
    <w:rsid w:val="000A38A0"/>
    <w:rsid w:val="000A3F69"/>
    <w:rsid w:val="000A50AA"/>
    <w:rsid w:val="000A67DF"/>
    <w:rsid w:val="000A6EA2"/>
    <w:rsid w:val="000A7089"/>
    <w:rsid w:val="000A7541"/>
    <w:rsid w:val="000B14C4"/>
    <w:rsid w:val="000B1D01"/>
    <w:rsid w:val="000B2577"/>
    <w:rsid w:val="000B4F54"/>
    <w:rsid w:val="000B5ACA"/>
    <w:rsid w:val="000B5ECE"/>
    <w:rsid w:val="000B7772"/>
    <w:rsid w:val="000C2C3B"/>
    <w:rsid w:val="000C5239"/>
    <w:rsid w:val="000C6158"/>
    <w:rsid w:val="000C776A"/>
    <w:rsid w:val="000D0590"/>
    <w:rsid w:val="000D0C48"/>
    <w:rsid w:val="000D4D0D"/>
    <w:rsid w:val="000D69E2"/>
    <w:rsid w:val="000E250A"/>
    <w:rsid w:val="000E3CF0"/>
    <w:rsid w:val="000E751E"/>
    <w:rsid w:val="000F0233"/>
    <w:rsid w:val="000F12D1"/>
    <w:rsid w:val="000F39AA"/>
    <w:rsid w:val="000F4815"/>
    <w:rsid w:val="000F5E6E"/>
    <w:rsid w:val="001009A9"/>
    <w:rsid w:val="0010167E"/>
    <w:rsid w:val="0010245B"/>
    <w:rsid w:val="00103F2B"/>
    <w:rsid w:val="00105BB4"/>
    <w:rsid w:val="00105BE8"/>
    <w:rsid w:val="0011052E"/>
    <w:rsid w:val="00112922"/>
    <w:rsid w:val="001144B9"/>
    <w:rsid w:val="001156F9"/>
    <w:rsid w:val="001159EF"/>
    <w:rsid w:val="00117D19"/>
    <w:rsid w:val="00120FE5"/>
    <w:rsid w:val="00121204"/>
    <w:rsid w:val="001221AA"/>
    <w:rsid w:val="001306B5"/>
    <w:rsid w:val="001325D1"/>
    <w:rsid w:val="00133052"/>
    <w:rsid w:val="0013399A"/>
    <w:rsid w:val="0013482F"/>
    <w:rsid w:val="00135F56"/>
    <w:rsid w:val="00140FEB"/>
    <w:rsid w:val="00141878"/>
    <w:rsid w:val="00144C26"/>
    <w:rsid w:val="0014575C"/>
    <w:rsid w:val="00145B3C"/>
    <w:rsid w:val="00146127"/>
    <w:rsid w:val="00146BD6"/>
    <w:rsid w:val="00146E09"/>
    <w:rsid w:val="001476E4"/>
    <w:rsid w:val="001479F5"/>
    <w:rsid w:val="0015164D"/>
    <w:rsid w:val="00151B3C"/>
    <w:rsid w:val="00154122"/>
    <w:rsid w:val="00154854"/>
    <w:rsid w:val="0015735B"/>
    <w:rsid w:val="00160D5A"/>
    <w:rsid w:val="00162C39"/>
    <w:rsid w:val="001633FE"/>
    <w:rsid w:val="001642DA"/>
    <w:rsid w:val="00164614"/>
    <w:rsid w:val="0017479E"/>
    <w:rsid w:val="0017576C"/>
    <w:rsid w:val="00177F5B"/>
    <w:rsid w:val="00182984"/>
    <w:rsid w:val="00185498"/>
    <w:rsid w:val="00190D9F"/>
    <w:rsid w:val="00193461"/>
    <w:rsid w:val="0019388B"/>
    <w:rsid w:val="001941CE"/>
    <w:rsid w:val="00194D02"/>
    <w:rsid w:val="00195471"/>
    <w:rsid w:val="001A0EAD"/>
    <w:rsid w:val="001A4A4E"/>
    <w:rsid w:val="001A5460"/>
    <w:rsid w:val="001B06C8"/>
    <w:rsid w:val="001B0FA2"/>
    <w:rsid w:val="001B11D1"/>
    <w:rsid w:val="001B210A"/>
    <w:rsid w:val="001B5950"/>
    <w:rsid w:val="001B63E0"/>
    <w:rsid w:val="001C0892"/>
    <w:rsid w:val="001C0C1A"/>
    <w:rsid w:val="001C16A0"/>
    <w:rsid w:val="001C1D61"/>
    <w:rsid w:val="001C2A8E"/>
    <w:rsid w:val="001C5C9F"/>
    <w:rsid w:val="001C77C2"/>
    <w:rsid w:val="001D0964"/>
    <w:rsid w:val="001D196B"/>
    <w:rsid w:val="001D22B9"/>
    <w:rsid w:val="001D288C"/>
    <w:rsid w:val="001D3173"/>
    <w:rsid w:val="001D39FE"/>
    <w:rsid w:val="001D4DC5"/>
    <w:rsid w:val="001D5180"/>
    <w:rsid w:val="001E0AB2"/>
    <w:rsid w:val="001E315E"/>
    <w:rsid w:val="001E602D"/>
    <w:rsid w:val="001E7080"/>
    <w:rsid w:val="001F0917"/>
    <w:rsid w:val="001F15B9"/>
    <w:rsid w:val="001F16DC"/>
    <w:rsid w:val="001F51E2"/>
    <w:rsid w:val="001F6233"/>
    <w:rsid w:val="001F66FF"/>
    <w:rsid w:val="001F706B"/>
    <w:rsid w:val="002019A9"/>
    <w:rsid w:val="00201A94"/>
    <w:rsid w:val="0020779A"/>
    <w:rsid w:val="00214C7A"/>
    <w:rsid w:val="0021673B"/>
    <w:rsid w:val="00220096"/>
    <w:rsid w:val="00221FB4"/>
    <w:rsid w:val="002244F0"/>
    <w:rsid w:val="002248AD"/>
    <w:rsid w:val="00224E78"/>
    <w:rsid w:val="002270A1"/>
    <w:rsid w:val="00230174"/>
    <w:rsid w:val="002324BF"/>
    <w:rsid w:val="00233AFB"/>
    <w:rsid w:val="00233E15"/>
    <w:rsid w:val="0024048E"/>
    <w:rsid w:val="002409B0"/>
    <w:rsid w:val="0024467A"/>
    <w:rsid w:val="0024745B"/>
    <w:rsid w:val="002500BC"/>
    <w:rsid w:val="002501A9"/>
    <w:rsid w:val="0025053A"/>
    <w:rsid w:val="002516E6"/>
    <w:rsid w:val="0025207C"/>
    <w:rsid w:val="0025336C"/>
    <w:rsid w:val="002541DB"/>
    <w:rsid w:val="002552F8"/>
    <w:rsid w:val="00255B0B"/>
    <w:rsid w:val="00261395"/>
    <w:rsid w:val="002627D2"/>
    <w:rsid w:val="002630F1"/>
    <w:rsid w:val="00265E46"/>
    <w:rsid w:val="00266871"/>
    <w:rsid w:val="00270C06"/>
    <w:rsid w:val="00273A45"/>
    <w:rsid w:val="00273B1C"/>
    <w:rsid w:val="002756EC"/>
    <w:rsid w:val="00277B91"/>
    <w:rsid w:val="002817B2"/>
    <w:rsid w:val="0028440E"/>
    <w:rsid w:val="002850E2"/>
    <w:rsid w:val="00285831"/>
    <w:rsid w:val="00286DFB"/>
    <w:rsid w:val="002874DC"/>
    <w:rsid w:val="00291C23"/>
    <w:rsid w:val="00292E06"/>
    <w:rsid w:val="0029334F"/>
    <w:rsid w:val="00294040"/>
    <w:rsid w:val="00296226"/>
    <w:rsid w:val="002A191E"/>
    <w:rsid w:val="002A2CDB"/>
    <w:rsid w:val="002A30B6"/>
    <w:rsid w:val="002A554B"/>
    <w:rsid w:val="002B1C3F"/>
    <w:rsid w:val="002B3F39"/>
    <w:rsid w:val="002B5FCA"/>
    <w:rsid w:val="002C0BC5"/>
    <w:rsid w:val="002C3BB9"/>
    <w:rsid w:val="002C41C2"/>
    <w:rsid w:val="002C7231"/>
    <w:rsid w:val="002D09DF"/>
    <w:rsid w:val="002D7C5A"/>
    <w:rsid w:val="002E0B9E"/>
    <w:rsid w:val="002E0CA5"/>
    <w:rsid w:val="002E1CC8"/>
    <w:rsid w:val="002E346F"/>
    <w:rsid w:val="002F0134"/>
    <w:rsid w:val="002F0B95"/>
    <w:rsid w:val="002F141E"/>
    <w:rsid w:val="002F378B"/>
    <w:rsid w:val="002F3B58"/>
    <w:rsid w:val="002F70C7"/>
    <w:rsid w:val="00300891"/>
    <w:rsid w:val="0030124B"/>
    <w:rsid w:val="0030291D"/>
    <w:rsid w:val="003035E7"/>
    <w:rsid w:val="00303A82"/>
    <w:rsid w:val="00304E6B"/>
    <w:rsid w:val="00305EC0"/>
    <w:rsid w:val="00311164"/>
    <w:rsid w:val="00312C4C"/>
    <w:rsid w:val="00315662"/>
    <w:rsid w:val="003157E6"/>
    <w:rsid w:val="00321049"/>
    <w:rsid w:val="00321BAB"/>
    <w:rsid w:val="00322082"/>
    <w:rsid w:val="003228F4"/>
    <w:rsid w:val="00322FD0"/>
    <w:rsid w:val="00324E97"/>
    <w:rsid w:val="00325241"/>
    <w:rsid w:val="003252D9"/>
    <w:rsid w:val="0032635B"/>
    <w:rsid w:val="0032672E"/>
    <w:rsid w:val="0032685D"/>
    <w:rsid w:val="003278F4"/>
    <w:rsid w:val="00330895"/>
    <w:rsid w:val="0033167C"/>
    <w:rsid w:val="00332323"/>
    <w:rsid w:val="0033305C"/>
    <w:rsid w:val="0033323A"/>
    <w:rsid w:val="00334835"/>
    <w:rsid w:val="003351DB"/>
    <w:rsid w:val="003400A4"/>
    <w:rsid w:val="00340C6D"/>
    <w:rsid w:val="003427A3"/>
    <w:rsid w:val="00342AEB"/>
    <w:rsid w:val="00343166"/>
    <w:rsid w:val="0034404C"/>
    <w:rsid w:val="00346005"/>
    <w:rsid w:val="00352702"/>
    <w:rsid w:val="003530F2"/>
    <w:rsid w:val="0035390B"/>
    <w:rsid w:val="0035559E"/>
    <w:rsid w:val="00355976"/>
    <w:rsid w:val="00355D69"/>
    <w:rsid w:val="003606D7"/>
    <w:rsid w:val="0036211A"/>
    <w:rsid w:val="00363C0F"/>
    <w:rsid w:val="00366005"/>
    <w:rsid w:val="003667A9"/>
    <w:rsid w:val="003668BA"/>
    <w:rsid w:val="00366C7E"/>
    <w:rsid w:val="003676B1"/>
    <w:rsid w:val="00376992"/>
    <w:rsid w:val="0038204B"/>
    <w:rsid w:val="00382732"/>
    <w:rsid w:val="00382758"/>
    <w:rsid w:val="00383D24"/>
    <w:rsid w:val="00387273"/>
    <w:rsid w:val="0039048F"/>
    <w:rsid w:val="00390E5B"/>
    <w:rsid w:val="00391375"/>
    <w:rsid w:val="00394950"/>
    <w:rsid w:val="0039498A"/>
    <w:rsid w:val="0039696D"/>
    <w:rsid w:val="003A02FE"/>
    <w:rsid w:val="003A19C0"/>
    <w:rsid w:val="003A2059"/>
    <w:rsid w:val="003A3775"/>
    <w:rsid w:val="003A4DB0"/>
    <w:rsid w:val="003A5439"/>
    <w:rsid w:val="003A692D"/>
    <w:rsid w:val="003B05FF"/>
    <w:rsid w:val="003B1912"/>
    <w:rsid w:val="003B2376"/>
    <w:rsid w:val="003B24B6"/>
    <w:rsid w:val="003B38A1"/>
    <w:rsid w:val="003B4697"/>
    <w:rsid w:val="003B596D"/>
    <w:rsid w:val="003B7224"/>
    <w:rsid w:val="003C07BD"/>
    <w:rsid w:val="003C1110"/>
    <w:rsid w:val="003C32C7"/>
    <w:rsid w:val="003C5397"/>
    <w:rsid w:val="003D05DC"/>
    <w:rsid w:val="003D4066"/>
    <w:rsid w:val="003D4139"/>
    <w:rsid w:val="003D4F12"/>
    <w:rsid w:val="003D56B9"/>
    <w:rsid w:val="003D5B78"/>
    <w:rsid w:val="003D67AC"/>
    <w:rsid w:val="003E045B"/>
    <w:rsid w:val="003E241C"/>
    <w:rsid w:val="003E24CA"/>
    <w:rsid w:val="003E36BA"/>
    <w:rsid w:val="003E36E5"/>
    <w:rsid w:val="003E4A9F"/>
    <w:rsid w:val="003E5C1F"/>
    <w:rsid w:val="003E6443"/>
    <w:rsid w:val="003E6EB6"/>
    <w:rsid w:val="003E7306"/>
    <w:rsid w:val="003E7EC3"/>
    <w:rsid w:val="003F3891"/>
    <w:rsid w:val="003F3E85"/>
    <w:rsid w:val="003F4A17"/>
    <w:rsid w:val="003F501F"/>
    <w:rsid w:val="003F616D"/>
    <w:rsid w:val="003F77BA"/>
    <w:rsid w:val="004041F1"/>
    <w:rsid w:val="0040514C"/>
    <w:rsid w:val="00406197"/>
    <w:rsid w:val="004101E8"/>
    <w:rsid w:val="00410370"/>
    <w:rsid w:val="00410AC4"/>
    <w:rsid w:val="00410D5F"/>
    <w:rsid w:val="0041147D"/>
    <w:rsid w:val="0041391B"/>
    <w:rsid w:val="00414ABE"/>
    <w:rsid w:val="00416018"/>
    <w:rsid w:val="0041685B"/>
    <w:rsid w:val="00423DCA"/>
    <w:rsid w:val="00425575"/>
    <w:rsid w:val="004257E1"/>
    <w:rsid w:val="00425F2B"/>
    <w:rsid w:val="00426D98"/>
    <w:rsid w:val="00427FC5"/>
    <w:rsid w:val="00430C8C"/>
    <w:rsid w:val="00431242"/>
    <w:rsid w:val="004319B0"/>
    <w:rsid w:val="00432D3F"/>
    <w:rsid w:val="004336D8"/>
    <w:rsid w:val="00433B91"/>
    <w:rsid w:val="00434C33"/>
    <w:rsid w:val="00435B3B"/>
    <w:rsid w:val="00440158"/>
    <w:rsid w:val="00441DFA"/>
    <w:rsid w:val="00443227"/>
    <w:rsid w:val="00443E65"/>
    <w:rsid w:val="00447710"/>
    <w:rsid w:val="00450EEE"/>
    <w:rsid w:val="00451E6B"/>
    <w:rsid w:val="00452EE5"/>
    <w:rsid w:val="00454ED3"/>
    <w:rsid w:val="00457907"/>
    <w:rsid w:val="00460BB5"/>
    <w:rsid w:val="00462031"/>
    <w:rsid w:val="00462235"/>
    <w:rsid w:val="00463013"/>
    <w:rsid w:val="004631A8"/>
    <w:rsid w:val="00465ABE"/>
    <w:rsid w:val="00466A47"/>
    <w:rsid w:val="00466F3A"/>
    <w:rsid w:val="00470BFA"/>
    <w:rsid w:val="00474F59"/>
    <w:rsid w:val="00475435"/>
    <w:rsid w:val="00477747"/>
    <w:rsid w:val="00477E6C"/>
    <w:rsid w:val="0048523C"/>
    <w:rsid w:val="00491A4D"/>
    <w:rsid w:val="00491D9D"/>
    <w:rsid w:val="004921EB"/>
    <w:rsid w:val="00493F21"/>
    <w:rsid w:val="00494841"/>
    <w:rsid w:val="004A0C13"/>
    <w:rsid w:val="004A14CD"/>
    <w:rsid w:val="004A37EC"/>
    <w:rsid w:val="004A4BA4"/>
    <w:rsid w:val="004A4BBD"/>
    <w:rsid w:val="004A4DDF"/>
    <w:rsid w:val="004A6094"/>
    <w:rsid w:val="004A6DFC"/>
    <w:rsid w:val="004B2A0D"/>
    <w:rsid w:val="004B2B6B"/>
    <w:rsid w:val="004B5B09"/>
    <w:rsid w:val="004C06FA"/>
    <w:rsid w:val="004C1503"/>
    <w:rsid w:val="004C1821"/>
    <w:rsid w:val="004C2306"/>
    <w:rsid w:val="004C501E"/>
    <w:rsid w:val="004D4A07"/>
    <w:rsid w:val="004D58A8"/>
    <w:rsid w:val="004E02E0"/>
    <w:rsid w:val="004E02E7"/>
    <w:rsid w:val="004E0C27"/>
    <w:rsid w:val="004E1A90"/>
    <w:rsid w:val="004E331C"/>
    <w:rsid w:val="004E3F2E"/>
    <w:rsid w:val="004E432D"/>
    <w:rsid w:val="004E55C8"/>
    <w:rsid w:val="004E5F29"/>
    <w:rsid w:val="004E63F9"/>
    <w:rsid w:val="004F026D"/>
    <w:rsid w:val="004F0D10"/>
    <w:rsid w:val="004F0DC5"/>
    <w:rsid w:val="004F311B"/>
    <w:rsid w:val="004F39CF"/>
    <w:rsid w:val="004F5A52"/>
    <w:rsid w:val="004F7812"/>
    <w:rsid w:val="00502E9F"/>
    <w:rsid w:val="00503D97"/>
    <w:rsid w:val="005047B3"/>
    <w:rsid w:val="005062FD"/>
    <w:rsid w:val="0050709C"/>
    <w:rsid w:val="00507F72"/>
    <w:rsid w:val="00513714"/>
    <w:rsid w:val="0051609F"/>
    <w:rsid w:val="00516D8B"/>
    <w:rsid w:val="0051742C"/>
    <w:rsid w:val="00520C69"/>
    <w:rsid w:val="00520D94"/>
    <w:rsid w:val="00524093"/>
    <w:rsid w:val="0052539A"/>
    <w:rsid w:val="0053015C"/>
    <w:rsid w:val="0053058A"/>
    <w:rsid w:val="0053205D"/>
    <w:rsid w:val="00532646"/>
    <w:rsid w:val="00532A5E"/>
    <w:rsid w:val="0053460E"/>
    <w:rsid w:val="00536862"/>
    <w:rsid w:val="005377A8"/>
    <w:rsid w:val="005401DB"/>
    <w:rsid w:val="00540F2B"/>
    <w:rsid w:val="00545A51"/>
    <w:rsid w:val="0054600A"/>
    <w:rsid w:val="0054693B"/>
    <w:rsid w:val="005477AA"/>
    <w:rsid w:val="00551E66"/>
    <w:rsid w:val="00552423"/>
    <w:rsid w:val="00552DD2"/>
    <w:rsid w:val="00553541"/>
    <w:rsid w:val="00553FF0"/>
    <w:rsid w:val="005549A3"/>
    <w:rsid w:val="0055570C"/>
    <w:rsid w:val="00556595"/>
    <w:rsid w:val="00557AD9"/>
    <w:rsid w:val="00563577"/>
    <w:rsid w:val="00563F55"/>
    <w:rsid w:val="00564896"/>
    <w:rsid w:val="005649A7"/>
    <w:rsid w:val="00564B4B"/>
    <w:rsid w:val="00574C20"/>
    <w:rsid w:val="0057576F"/>
    <w:rsid w:val="005760F6"/>
    <w:rsid w:val="00577C9B"/>
    <w:rsid w:val="0058194F"/>
    <w:rsid w:val="00581C9C"/>
    <w:rsid w:val="005841E1"/>
    <w:rsid w:val="00585159"/>
    <w:rsid w:val="00585D2B"/>
    <w:rsid w:val="00586C1B"/>
    <w:rsid w:val="00587D4D"/>
    <w:rsid w:val="00590314"/>
    <w:rsid w:val="0059080E"/>
    <w:rsid w:val="00592A4D"/>
    <w:rsid w:val="00595C7D"/>
    <w:rsid w:val="005A0CD7"/>
    <w:rsid w:val="005A0F1E"/>
    <w:rsid w:val="005A1882"/>
    <w:rsid w:val="005A2AA1"/>
    <w:rsid w:val="005A3731"/>
    <w:rsid w:val="005A3C64"/>
    <w:rsid w:val="005A4C02"/>
    <w:rsid w:val="005A5641"/>
    <w:rsid w:val="005B1747"/>
    <w:rsid w:val="005B3F16"/>
    <w:rsid w:val="005B57F5"/>
    <w:rsid w:val="005B5C61"/>
    <w:rsid w:val="005B67A6"/>
    <w:rsid w:val="005C13A2"/>
    <w:rsid w:val="005C1558"/>
    <w:rsid w:val="005D0C54"/>
    <w:rsid w:val="005D2627"/>
    <w:rsid w:val="005D28A9"/>
    <w:rsid w:val="005D2FE4"/>
    <w:rsid w:val="005D4DF2"/>
    <w:rsid w:val="005D6B7B"/>
    <w:rsid w:val="005D76DC"/>
    <w:rsid w:val="005D795C"/>
    <w:rsid w:val="005E09DB"/>
    <w:rsid w:val="005E22A6"/>
    <w:rsid w:val="005E3346"/>
    <w:rsid w:val="005E55A6"/>
    <w:rsid w:val="005E5E8B"/>
    <w:rsid w:val="005E6262"/>
    <w:rsid w:val="005E7055"/>
    <w:rsid w:val="005F18AF"/>
    <w:rsid w:val="005F319A"/>
    <w:rsid w:val="005F39BC"/>
    <w:rsid w:val="005F4AFB"/>
    <w:rsid w:val="005F5643"/>
    <w:rsid w:val="005F607D"/>
    <w:rsid w:val="005F6E03"/>
    <w:rsid w:val="00600149"/>
    <w:rsid w:val="006011A4"/>
    <w:rsid w:val="00602548"/>
    <w:rsid w:val="00603986"/>
    <w:rsid w:val="006045F7"/>
    <w:rsid w:val="00605730"/>
    <w:rsid w:val="00606BF7"/>
    <w:rsid w:val="00611756"/>
    <w:rsid w:val="006131C9"/>
    <w:rsid w:val="00613D44"/>
    <w:rsid w:val="006143FE"/>
    <w:rsid w:val="00616631"/>
    <w:rsid w:val="00617F6A"/>
    <w:rsid w:val="0062074E"/>
    <w:rsid w:val="00621A70"/>
    <w:rsid w:val="00625A08"/>
    <w:rsid w:val="006316A1"/>
    <w:rsid w:val="00631DEB"/>
    <w:rsid w:val="006321DD"/>
    <w:rsid w:val="006332B0"/>
    <w:rsid w:val="00633F0C"/>
    <w:rsid w:val="00636BA8"/>
    <w:rsid w:val="00636D69"/>
    <w:rsid w:val="00640116"/>
    <w:rsid w:val="00641A7C"/>
    <w:rsid w:val="0064529B"/>
    <w:rsid w:val="00646808"/>
    <w:rsid w:val="00646C0C"/>
    <w:rsid w:val="00647D1B"/>
    <w:rsid w:val="006500AF"/>
    <w:rsid w:val="00653137"/>
    <w:rsid w:val="0065322D"/>
    <w:rsid w:val="00653ED5"/>
    <w:rsid w:val="00655E6F"/>
    <w:rsid w:val="006568EF"/>
    <w:rsid w:val="00657AD6"/>
    <w:rsid w:val="0066187F"/>
    <w:rsid w:val="00661B84"/>
    <w:rsid w:val="006635B0"/>
    <w:rsid w:val="00663666"/>
    <w:rsid w:val="00664424"/>
    <w:rsid w:val="00666AA8"/>
    <w:rsid w:val="006723B8"/>
    <w:rsid w:val="0067270D"/>
    <w:rsid w:val="006728A7"/>
    <w:rsid w:val="0067344A"/>
    <w:rsid w:val="006748B6"/>
    <w:rsid w:val="00674C1D"/>
    <w:rsid w:val="0068480C"/>
    <w:rsid w:val="006870F9"/>
    <w:rsid w:val="006930F9"/>
    <w:rsid w:val="00695BDB"/>
    <w:rsid w:val="00695EF9"/>
    <w:rsid w:val="006A246D"/>
    <w:rsid w:val="006A4EC9"/>
    <w:rsid w:val="006A556C"/>
    <w:rsid w:val="006B010C"/>
    <w:rsid w:val="006B0728"/>
    <w:rsid w:val="006B1E98"/>
    <w:rsid w:val="006B2F3F"/>
    <w:rsid w:val="006B39F5"/>
    <w:rsid w:val="006B53CE"/>
    <w:rsid w:val="006B7CDD"/>
    <w:rsid w:val="006C0DEF"/>
    <w:rsid w:val="006C381F"/>
    <w:rsid w:val="006C5560"/>
    <w:rsid w:val="006C5F9A"/>
    <w:rsid w:val="006C6A76"/>
    <w:rsid w:val="006D0977"/>
    <w:rsid w:val="006D0ECF"/>
    <w:rsid w:val="006D1611"/>
    <w:rsid w:val="006D2F9D"/>
    <w:rsid w:val="006D514B"/>
    <w:rsid w:val="006D72CF"/>
    <w:rsid w:val="006E13D3"/>
    <w:rsid w:val="006E22F6"/>
    <w:rsid w:val="006E57B1"/>
    <w:rsid w:val="006F0897"/>
    <w:rsid w:val="006F5D89"/>
    <w:rsid w:val="006F5ED1"/>
    <w:rsid w:val="006F69E1"/>
    <w:rsid w:val="006F73D4"/>
    <w:rsid w:val="006F7BEC"/>
    <w:rsid w:val="0070304E"/>
    <w:rsid w:val="00703475"/>
    <w:rsid w:val="00704081"/>
    <w:rsid w:val="007067E6"/>
    <w:rsid w:val="0071290A"/>
    <w:rsid w:val="00714127"/>
    <w:rsid w:val="0071426F"/>
    <w:rsid w:val="007157CB"/>
    <w:rsid w:val="00715BE4"/>
    <w:rsid w:val="00717047"/>
    <w:rsid w:val="007173F3"/>
    <w:rsid w:val="007175B0"/>
    <w:rsid w:val="00721B17"/>
    <w:rsid w:val="007328D2"/>
    <w:rsid w:val="007332DE"/>
    <w:rsid w:val="0073432E"/>
    <w:rsid w:val="007344F1"/>
    <w:rsid w:val="007352CC"/>
    <w:rsid w:val="00735F77"/>
    <w:rsid w:val="007361D0"/>
    <w:rsid w:val="0073634B"/>
    <w:rsid w:val="007368D3"/>
    <w:rsid w:val="007445A0"/>
    <w:rsid w:val="00744895"/>
    <w:rsid w:val="00745BFC"/>
    <w:rsid w:val="00745E1F"/>
    <w:rsid w:val="00746335"/>
    <w:rsid w:val="00750595"/>
    <w:rsid w:val="00755CDE"/>
    <w:rsid w:val="007609EC"/>
    <w:rsid w:val="00761536"/>
    <w:rsid w:val="0076458A"/>
    <w:rsid w:val="007653DB"/>
    <w:rsid w:val="00767D40"/>
    <w:rsid w:val="007744E3"/>
    <w:rsid w:val="00776E22"/>
    <w:rsid w:val="007776CB"/>
    <w:rsid w:val="00784C9F"/>
    <w:rsid w:val="00784D4B"/>
    <w:rsid w:val="00795AAD"/>
    <w:rsid w:val="00795FBE"/>
    <w:rsid w:val="007A2C95"/>
    <w:rsid w:val="007A559B"/>
    <w:rsid w:val="007B120B"/>
    <w:rsid w:val="007B1675"/>
    <w:rsid w:val="007B59FE"/>
    <w:rsid w:val="007C04A7"/>
    <w:rsid w:val="007C2E4A"/>
    <w:rsid w:val="007C411A"/>
    <w:rsid w:val="007C54A5"/>
    <w:rsid w:val="007C54F1"/>
    <w:rsid w:val="007C6FFA"/>
    <w:rsid w:val="007D03E7"/>
    <w:rsid w:val="007D382A"/>
    <w:rsid w:val="007D5F5E"/>
    <w:rsid w:val="007D75EF"/>
    <w:rsid w:val="007D7600"/>
    <w:rsid w:val="007E1ECD"/>
    <w:rsid w:val="007E2A5C"/>
    <w:rsid w:val="007E2EC7"/>
    <w:rsid w:val="007E3287"/>
    <w:rsid w:val="007E4736"/>
    <w:rsid w:val="007E6EA3"/>
    <w:rsid w:val="007E725C"/>
    <w:rsid w:val="007F013B"/>
    <w:rsid w:val="007F07D5"/>
    <w:rsid w:val="007F1C3C"/>
    <w:rsid w:val="007F4A6B"/>
    <w:rsid w:val="007F5541"/>
    <w:rsid w:val="007F5717"/>
    <w:rsid w:val="007F5EC0"/>
    <w:rsid w:val="00800197"/>
    <w:rsid w:val="00800E68"/>
    <w:rsid w:val="00801D1D"/>
    <w:rsid w:val="008049C5"/>
    <w:rsid w:val="00804EFB"/>
    <w:rsid w:val="00806F3C"/>
    <w:rsid w:val="00806F77"/>
    <w:rsid w:val="00807361"/>
    <w:rsid w:val="0081064B"/>
    <w:rsid w:val="00811217"/>
    <w:rsid w:val="0081334B"/>
    <w:rsid w:val="00813E6E"/>
    <w:rsid w:val="00817C1E"/>
    <w:rsid w:val="008232E6"/>
    <w:rsid w:val="00823AF3"/>
    <w:rsid w:val="00823C26"/>
    <w:rsid w:val="0082479E"/>
    <w:rsid w:val="00826C60"/>
    <w:rsid w:val="00827796"/>
    <w:rsid w:val="00837550"/>
    <w:rsid w:val="008378C1"/>
    <w:rsid w:val="008416E4"/>
    <w:rsid w:val="0084374F"/>
    <w:rsid w:val="00844182"/>
    <w:rsid w:val="008453E9"/>
    <w:rsid w:val="00845D34"/>
    <w:rsid w:val="00851E5E"/>
    <w:rsid w:val="00852CE5"/>
    <w:rsid w:val="00853B7B"/>
    <w:rsid w:val="00853DAC"/>
    <w:rsid w:val="008574C9"/>
    <w:rsid w:val="00860550"/>
    <w:rsid w:val="008617D8"/>
    <w:rsid w:val="008619E8"/>
    <w:rsid w:val="00865AD9"/>
    <w:rsid w:val="00866411"/>
    <w:rsid w:val="00867649"/>
    <w:rsid w:val="008703EB"/>
    <w:rsid w:val="00873C72"/>
    <w:rsid w:val="008762A5"/>
    <w:rsid w:val="00877312"/>
    <w:rsid w:val="00882A45"/>
    <w:rsid w:val="008832B7"/>
    <w:rsid w:val="008841D8"/>
    <w:rsid w:val="00886B8E"/>
    <w:rsid w:val="00890DA9"/>
    <w:rsid w:val="00892472"/>
    <w:rsid w:val="0089261E"/>
    <w:rsid w:val="008931C9"/>
    <w:rsid w:val="0089512F"/>
    <w:rsid w:val="00895A99"/>
    <w:rsid w:val="00897BFE"/>
    <w:rsid w:val="008A1ED9"/>
    <w:rsid w:val="008A23DB"/>
    <w:rsid w:val="008A2ABA"/>
    <w:rsid w:val="008A363E"/>
    <w:rsid w:val="008B0682"/>
    <w:rsid w:val="008B416B"/>
    <w:rsid w:val="008B4AA0"/>
    <w:rsid w:val="008C0351"/>
    <w:rsid w:val="008C050B"/>
    <w:rsid w:val="008C1E17"/>
    <w:rsid w:val="008C307B"/>
    <w:rsid w:val="008C4792"/>
    <w:rsid w:val="008C4C50"/>
    <w:rsid w:val="008C58CD"/>
    <w:rsid w:val="008C6C51"/>
    <w:rsid w:val="008C6E1A"/>
    <w:rsid w:val="008C7A35"/>
    <w:rsid w:val="008D0E0C"/>
    <w:rsid w:val="008D15F4"/>
    <w:rsid w:val="008D1969"/>
    <w:rsid w:val="008D3741"/>
    <w:rsid w:val="008E4895"/>
    <w:rsid w:val="008E5882"/>
    <w:rsid w:val="008E5CF9"/>
    <w:rsid w:val="008F0082"/>
    <w:rsid w:val="00902BD8"/>
    <w:rsid w:val="0090544C"/>
    <w:rsid w:val="00907978"/>
    <w:rsid w:val="009116C8"/>
    <w:rsid w:val="00914149"/>
    <w:rsid w:val="00914769"/>
    <w:rsid w:val="00915BAB"/>
    <w:rsid w:val="009168F4"/>
    <w:rsid w:val="00920E46"/>
    <w:rsid w:val="00923E0A"/>
    <w:rsid w:val="00924399"/>
    <w:rsid w:val="00925597"/>
    <w:rsid w:val="00926CB0"/>
    <w:rsid w:val="00926D55"/>
    <w:rsid w:val="00930CF8"/>
    <w:rsid w:val="00930FDD"/>
    <w:rsid w:val="00932F04"/>
    <w:rsid w:val="00936FAE"/>
    <w:rsid w:val="009410A7"/>
    <w:rsid w:val="009421EA"/>
    <w:rsid w:val="00942C17"/>
    <w:rsid w:val="00950E9D"/>
    <w:rsid w:val="00952CBF"/>
    <w:rsid w:val="00955C49"/>
    <w:rsid w:val="00955D29"/>
    <w:rsid w:val="0096173E"/>
    <w:rsid w:val="00961AA6"/>
    <w:rsid w:val="009629D9"/>
    <w:rsid w:val="00964A1A"/>
    <w:rsid w:val="009653BC"/>
    <w:rsid w:val="00966A9A"/>
    <w:rsid w:val="00970840"/>
    <w:rsid w:val="00970BF0"/>
    <w:rsid w:val="009741F7"/>
    <w:rsid w:val="009877B4"/>
    <w:rsid w:val="00990994"/>
    <w:rsid w:val="00991744"/>
    <w:rsid w:val="00992644"/>
    <w:rsid w:val="00994865"/>
    <w:rsid w:val="009A0105"/>
    <w:rsid w:val="009A0535"/>
    <w:rsid w:val="009A31E7"/>
    <w:rsid w:val="009A33FD"/>
    <w:rsid w:val="009A393B"/>
    <w:rsid w:val="009A4B9F"/>
    <w:rsid w:val="009A6DBB"/>
    <w:rsid w:val="009B0741"/>
    <w:rsid w:val="009B1940"/>
    <w:rsid w:val="009B3635"/>
    <w:rsid w:val="009B502D"/>
    <w:rsid w:val="009B57F2"/>
    <w:rsid w:val="009B5F59"/>
    <w:rsid w:val="009C0AC8"/>
    <w:rsid w:val="009C13A2"/>
    <w:rsid w:val="009C3064"/>
    <w:rsid w:val="009C52F0"/>
    <w:rsid w:val="009C5D1B"/>
    <w:rsid w:val="009D1353"/>
    <w:rsid w:val="009D4B00"/>
    <w:rsid w:val="009D6236"/>
    <w:rsid w:val="009E1A88"/>
    <w:rsid w:val="009E2D71"/>
    <w:rsid w:val="009E4481"/>
    <w:rsid w:val="009E4D08"/>
    <w:rsid w:val="009E5418"/>
    <w:rsid w:val="009E6428"/>
    <w:rsid w:val="009E77F5"/>
    <w:rsid w:val="009F24B9"/>
    <w:rsid w:val="009F4822"/>
    <w:rsid w:val="009F4EC1"/>
    <w:rsid w:val="00A00019"/>
    <w:rsid w:val="00A00712"/>
    <w:rsid w:val="00A01BCB"/>
    <w:rsid w:val="00A024D9"/>
    <w:rsid w:val="00A02971"/>
    <w:rsid w:val="00A02C42"/>
    <w:rsid w:val="00A041C2"/>
    <w:rsid w:val="00A04B08"/>
    <w:rsid w:val="00A067BC"/>
    <w:rsid w:val="00A0688D"/>
    <w:rsid w:val="00A07B8C"/>
    <w:rsid w:val="00A10F95"/>
    <w:rsid w:val="00A133DF"/>
    <w:rsid w:val="00A17097"/>
    <w:rsid w:val="00A219DA"/>
    <w:rsid w:val="00A21E11"/>
    <w:rsid w:val="00A22F6F"/>
    <w:rsid w:val="00A23301"/>
    <w:rsid w:val="00A245A2"/>
    <w:rsid w:val="00A25602"/>
    <w:rsid w:val="00A30234"/>
    <w:rsid w:val="00A30EC2"/>
    <w:rsid w:val="00A315AF"/>
    <w:rsid w:val="00A361D1"/>
    <w:rsid w:val="00A36BC8"/>
    <w:rsid w:val="00A37378"/>
    <w:rsid w:val="00A43D50"/>
    <w:rsid w:val="00A4627F"/>
    <w:rsid w:val="00A47210"/>
    <w:rsid w:val="00A47636"/>
    <w:rsid w:val="00A51B97"/>
    <w:rsid w:val="00A53FD1"/>
    <w:rsid w:val="00A541C5"/>
    <w:rsid w:val="00A54222"/>
    <w:rsid w:val="00A544DA"/>
    <w:rsid w:val="00A549AF"/>
    <w:rsid w:val="00A554AD"/>
    <w:rsid w:val="00A5605F"/>
    <w:rsid w:val="00A56570"/>
    <w:rsid w:val="00A60AB9"/>
    <w:rsid w:val="00A61B44"/>
    <w:rsid w:val="00A62617"/>
    <w:rsid w:val="00A63291"/>
    <w:rsid w:val="00A63617"/>
    <w:rsid w:val="00A63D6C"/>
    <w:rsid w:val="00A71ADD"/>
    <w:rsid w:val="00A73D96"/>
    <w:rsid w:val="00A76AE0"/>
    <w:rsid w:val="00A76E15"/>
    <w:rsid w:val="00A8051B"/>
    <w:rsid w:val="00A820E6"/>
    <w:rsid w:val="00A82376"/>
    <w:rsid w:val="00A82DD3"/>
    <w:rsid w:val="00A8464D"/>
    <w:rsid w:val="00A86F04"/>
    <w:rsid w:val="00A900D9"/>
    <w:rsid w:val="00A91850"/>
    <w:rsid w:val="00A91B65"/>
    <w:rsid w:val="00A9318A"/>
    <w:rsid w:val="00A94E3C"/>
    <w:rsid w:val="00A95150"/>
    <w:rsid w:val="00AA084E"/>
    <w:rsid w:val="00AA58F2"/>
    <w:rsid w:val="00AB147C"/>
    <w:rsid w:val="00AB5A72"/>
    <w:rsid w:val="00AB617D"/>
    <w:rsid w:val="00AB6477"/>
    <w:rsid w:val="00AB791A"/>
    <w:rsid w:val="00AC1303"/>
    <w:rsid w:val="00AC475E"/>
    <w:rsid w:val="00AD0294"/>
    <w:rsid w:val="00AD0F10"/>
    <w:rsid w:val="00AD120A"/>
    <w:rsid w:val="00AD2D6D"/>
    <w:rsid w:val="00AD2EF9"/>
    <w:rsid w:val="00AD30F3"/>
    <w:rsid w:val="00AD48DB"/>
    <w:rsid w:val="00AD4A43"/>
    <w:rsid w:val="00AD5A15"/>
    <w:rsid w:val="00AD5DC2"/>
    <w:rsid w:val="00AD60AB"/>
    <w:rsid w:val="00AE1F60"/>
    <w:rsid w:val="00AE388A"/>
    <w:rsid w:val="00AE518F"/>
    <w:rsid w:val="00AE5ECE"/>
    <w:rsid w:val="00AE5EF6"/>
    <w:rsid w:val="00AE6EFB"/>
    <w:rsid w:val="00AF033F"/>
    <w:rsid w:val="00AF0449"/>
    <w:rsid w:val="00AF12CD"/>
    <w:rsid w:val="00AF1F93"/>
    <w:rsid w:val="00AF3830"/>
    <w:rsid w:val="00AF67A8"/>
    <w:rsid w:val="00AF7095"/>
    <w:rsid w:val="00AF7195"/>
    <w:rsid w:val="00B00299"/>
    <w:rsid w:val="00B0211B"/>
    <w:rsid w:val="00B057AB"/>
    <w:rsid w:val="00B0682E"/>
    <w:rsid w:val="00B06D18"/>
    <w:rsid w:val="00B16CFA"/>
    <w:rsid w:val="00B17F6C"/>
    <w:rsid w:val="00B21378"/>
    <w:rsid w:val="00B25E44"/>
    <w:rsid w:val="00B265DC"/>
    <w:rsid w:val="00B27026"/>
    <w:rsid w:val="00B2710C"/>
    <w:rsid w:val="00B27344"/>
    <w:rsid w:val="00B310C5"/>
    <w:rsid w:val="00B32DE4"/>
    <w:rsid w:val="00B33BB1"/>
    <w:rsid w:val="00B33FB2"/>
    <w:rsid w:val="00B346E8"/>
    <w:rsid w:val="00B371E3"/>
    <w:rsid w:val="00B40A5C"/>
    <w:rsid w:val="00B429E3"/>
    <w:rsid w:val="00B4316C"/>
    <w:rsid w:val="00B47687"/>
    <w:rsid w:val="00B47748"/>
    <w:rsid w:val="00B47C49"/>
    <w:rsid w:val="00B50AFD"/>
    <w:rsid w:val="00B55C44"/>
    <w:rsid w:val="00B60195"/>
    <w:rsid w:val="00B62CF6"/>
    <w:rsid w:val="00B64A7E"/>
    <w:rsid w:val="00B667C1"/>
    <w:rsid w:val="00B70A8B"/>
    <w:rsid w:val="00B71D97"/>
    <w:rsid w:val="00B721B7"/>
    <w:rsid w:val="00B74CCC"/>
    <w:rsid w:val="00B76DCF"/>
    <w:rsid w:val="00B77630"/>
    <w:rsid w:val="00B77F83"/>
    <w:rsid w:val="00B8014E"/>
    <w:rsid w:val="00B8082D"/>
    <w:rsid w:val="00B826F2"/>
    <w:rsid w:val="00B83BAC"/>
    <w:rsid w:val="00B85B68"/>
    <w:rsid w:val="00B867D3"/>
    <w:rsid w:val="00B87E9F"/>
    <w:rsid w:val="00B91228"/>
    <w:rsid w:val="00B91880"/>
    <w:rsid w:val="00B926D2"/>
    <w:rsid w:val="00B9476B"/>
    <w:rsid w:val="00B94D5B"/>
    <w:rsid w:val="00B968FC"/>
    <w:rsid w:val="00BA246B"/>
    <w:rsid w:val="00BA53F6"/>
    <w:rsid w:val="00BA761F"/>
    <w:rsid w:val="00BB0D62"/>
    <w:rsid w:val="00BB14CF"/>
    <w:rsid w:val="00BB1EF2"/>
    <w:rsid w:val="00BB29A3"/>
    <w:rsid w:val="00BB2ECC"/>
    <w:rsid w:val="00BB32CC"/>
    <w:rsid w:val="00BB352A"/>
    <w:rsid w:val="00BB3E42"/>
    <w:rsid w:val="00BB42FC"/>
    <w:rsid w:val="00BB4ACE"/>
    <w:rsid w:val="00BB5374"/>
    <w:rsid w:val="00BB633A"/>
    <w:rsid w:val="00BB67AD"/>
    <w:rsid w:val="00BB708D"/>
    <w:rsid w:val="00BC2420"/>
    <w:rsid w:val="00BC282F"/>
    <w:rsid w:val="00BC2AA9"/>
    <w:rsid w:val="00BC41EF"/>
    <w:rsid w:val="00BC431C"/>
    <w:rsid w:val="00BC550F"/>
    <w:rsid w:val="00BC5F83"/>
    <w:rsid w:val="00BC6956"/>
    <w:rsid w:val="00BC7111"/>
    <w:rsid w:val="00BC7641"/>
    <w:rsid w:val="00BD16A9"/>
    <w:rsid w:val="00BD19B5"/>
    <w:rsid w:val="00BD2DC2"/>
    <w:rsid w:val="00BD3F1B"/>
    <w:rsid w:val="00BD454E"/>
    <w:rsid w:val="00BD45BD"/>
    <w:rsid w:val="00BD6189"/>
    <w:rsid w:val="00BD6891"/>
    <w:rsid w:val="00BD6BAD"/>
    <w:rsid w:val="00BE40DA"/>
    <w:rsid w:val="00BE573F"/>
    <w:rsid w:val="00BE6D2D"/>
    <w:rsid w:val="00BE76A1"/>
    <w:rsid w:val="00BF2BA3"/>
    <w:rsid w:val="00BF3608"/>
    <w:rsid w:val="00BF78D8"/>
    <w:rsid w:val="00C00444"/>
    <w:rsid w:val="00C00570"/>
    <w:rsid w:val="00C03041"/>
    <w:rsid w:val="00C03DD6"/>
    <w:rsid w:val="00C056E1"/>
    <w:rsid w:val="00C05E06"/>
    <w:rsid w:val="00C117C9"/>
    <w:rsid w:val="00C13AB7"/>
    <w:rsid w:val="00C15B8B"/>
    <w:rsid w:val="00C16841"/>
    <w:rsid w:val="00C16EA9"/>
    <w:rsid w:val="00C217DC"/>
    <w:rsid w:val="00C301C5"/>
    <w:rsid w:val="00C30DCB"/>
    <w:rsid w:val="00C32808"/>
    <w:rsid w:val="00C33194"/>
    <w:rsid w:val="00C35149"/>
    <w:rsid w:val="00C35844"/>
    <w:rsid w:val="00C36429"/>
    <w:rsid w:val="00C368F2"/>
    <w:rsid w:val="00C36CBC"/>
    <w:rsid w:val="00C37AC2"/>
    <w:rsid w:val="00C417F1"/>
    <w:rsid w:val="00C42DC7"/>
    <w:rsid w:val="00C44754"/>
    <w:rsid w:val="00C46456"/>
    <w:rsid w:val="00C47DBD"/>
    <w:rsid w:val="00C50127"/>
    <w:rsid w:val="00C52EF3"/>
    <w:rsid w:val="00C53714"/>
    <w:rsid w:val="00C53E19"/>
    <w:rsid w:val="00C54B8A"/>
    <w:rsid w:val="00C56873"/>
    <w:rsid w:val="00C56D94"/>
    <w:rsid w:val="00C576BA"/>
    <w:rsid w:val="00C5770C"/>
    <w:rsid w:val="00C60631"/>
    <w:rsid w:val="00C610E4"/>
    <w:rsid w:val="00C61A92"/>
    <w:rsid w:val="00C626E4"/>
    <w:rsid w:val="00C6293E"/>
    <w:rsid w:val="00C62BF8"/>
    <w:rsid w:val="00C64ACD"/>
    <w:rsid w:val="00C656A7"/>
    <w:rsid w:val="00C65EBE"/>
    <w:rsid w:val="00C65F6C"/>
    <w:rsid w:val="00C70CE6"/>
    <w:rsid w:val="00C713B8"/>
    <w:rsid w:val="00C7310F"/>
    <w:rsid w:val="00C74563"/>
    <w:rsid w:val="00C75106"/>
    <w:rsid w:val="00C75531"/>
    <w:rsid w:val="00C76160"/>
    <w:rsid w:val="00C76AFB"/>
    <w:rsid w:val="00C8595F"/>
    <w:rsid w:val="00C85CAE"/>
    <w:rsid w:val="00C8700C"/>
    <w:rsid w:val="00C87EF3"/>
    <w:rsid w:val="00C87FE9"/>
    <w:rsid w:val="00C9033B"/>
    <w:rsid w:val="00C913E9"/>
    <w:rsid w:val="00C9157D"/>
    <w:rsid w:val="00C917DB"/>
    <w:rsid w:val="00C91DE3"/>
    <w:rsid w:val="00C920A4"/>
    <w:rsid w:val="00C97176"/>
    <w:rsid w:val="00C977CC"/>
    <w:rsid w:val="00CA0599"/>
    <w:rsid w:val="00CA08D5"/>
    <w:rsid w:val="00CA17F6"/>
    <w:rsid w:val="00CA1B95"/>
    <w:rsid w:val="00CA296D"/>
    <w:rsid w:val="00CA5516"/>
    <w:rsid w:val="00CA5A65"/>
    <w:rsid w:val="00CA5F6B"/>
    <w:rsid w:val="00CA6447"/>
    <w:rsid w:val="00CB3703"/>
    <w:rsid w:val="00CB5426"/>
    <w:rsid w:val="00CC2B88"/>
    <w:rsid w:val="00CC2D2E"/>
    <w:rsid w:val="00CC3979"/>
    <w:rsid w:val="00CC3AC6"/>
    <w:rsid w:val="00CC71FA"/>
    <w:rsid w:val="00CD359C"/>
    <w:rsid w:val="00CD5E88"/>
    <w:rsid w:val="00CD5FEA"/>
    <w:rsid w:val="00CE1AEB"/>
    <w:rsid w:val="00CE454E"/>
    <w:rsid w:val="00CE6918"/>
    <w:rsid w:val="00CF04AD"/>
    <w:rsid w:val="00CF2868"/>
    <w:rsid w:val="00CF448B"/>
    <w:rsid w:val="00CF57FB"/>
    <w:rsid w:val="00CF5D1B"/>
    <w:rsid w:val="00CF765E"/>
    <w:rsid w:val="00CF7CDA"/>
    <w:rsid w:val="00D00447"/>
    <w:rsid w:val="00D01B90"/>
    <w:rsid w:val="00D01FEB"/>
    <w:rsid w:val="00D0384C"/>
    <w:rsid w:val="00D0541F"/>
    <w:rsid w:val="00D07242"/>
    <w:rsid w:val="00D10030"/>
    <w:rsid w:val="00D1374B"/>
    <w:rsid w:val="00D13C94"/>
    <w:rsid w:val="00D16016"/>
    <w:rsid w:val="00D16BB1"/>
    <w:rsid w:val="00D16C25"/>
    <w:rsid w:val="00D26DFB"/>
    <w:rsid w:val="00D27203"/>
    <w:rsid w:val="00D27960"/>
    <w:rsid w:val="00D305BC"/>
    <w:rsid w:val="00D3490E"/>
    <w:rsid w:val="00D36ADA"/>
    <w:rsid w:val="00D370E1"/>
    <w:rsid w:val="00D3783B"/>
    <w:rsid w:val="00D41732"/>
    <w:rsid w:val="00D42C9A"/>
    <w:rsid w:val="00D44208"/>
    <w:rsid w:val="00D454E5"/>
    <w:rsid w:val="00D51E49"/>
    <w:rsid w:val="00D52AD2"/>
    <w:rsid w:val="00D54ABD"/>
    <w:rsid w:val="00D56101"/>
    <w:rsid w:val="00D578F8"/>
    <w:rsid w:val="00D60712"/>
    <w:rsid w:val="00D61650"/>
    <w:rsid w:val="00D62A1F"/>
    <w:rsid w:val="00D63F94"/>
    <w:rsid w:val="00D649CF"/>
    <w:rsid w:val="00D64BFB"/>
    <w:rsid w:val="00D65E6A"/>
    <w:rsid w:val="00D66CA8"/>
    <w:rsid w:val="00D673B5"/>
    <w:rsid w:val="00D67707"/>
    <w:rsid w:val="00D6781A"/>
    <w:rsid w:val="00D74640"/>
    <w:rsid w:val="00D7570A"/>
    <w:rsid w:val="00D75FE4"/>
    <w:rsid w:val="00D77648"/>
    <w:rsid w:val="00D801FF"/>
    <w:rsid w:val="00D82D60"/>
    <w:rsid w:val="00D83F3A"/>
    <w:rsid w:val="00D917E3"/>
    <w:rsid w:val="00D9225C"/>
    <w:rsid w:val="00D92CE9"/>
    <w:rsid w:val="00D9306F"/>
    <w:rsid w:val="00D93BA5"/>
    <w:rsid w:val="00D941A0"/>
    <w:rsid w:val="00D95B00"/>
    <w:rsid w:val="00D97E72"/>
    <w:rsid w:val="00DA0122"/>
    <w:rsid w:val="00DA1042"/>
    <w:rsid w:val="00DA3236"/>
    <w:rsid w:val="00DA456C"/>
    <w:rsid w:val="00DA66EB"/>
    <w:rsid w:val="00DB0020"/>
    <w:rsid w:val="00DB2F9C"/>
    <w:rsid w:val="00DB4BAF"/>
    <w:rsid w:val="00DC3368"/>
    <w:rsid w:val="00DC558A"/>
    <w:rsid w:val="00DC6B90"/>
    <w:rsid w:val="00DC70C8"/>
    <w:rsid w:val="00DC7216"/>
    <w:rsid w:val="00DC7F2F"/>
    <w:rsid w:val="00DD0562"/>
    <w:rsid w:val="00DD0854"/>
    <w:rsid w:val="00DD1D37"/>
    <w:rsid w:val="00DD1EF5"/>
    <w:rsid w:val="00DD37B0"/>
    <w:rsid w:val="00DD3E54"/>
    <w:rsid w:val="00DD410B"/>
    <w:rsid w:val="00DD455E"/>
    <w:rsid w:val="00DE28D8"/>
    <w:rsid w:val="00DE3065"/>
    <w:rsid w:val="00DE39E2"/>
    <w:rsid w:val="00DE3D24"/>
    <w:rsid w:val="00DE7246"/>
    <w:rsid w:val="00DE768F"/>
    <w:rsid w:val="00DF4D74"/>
    <w:rsid w:val="00DF74FB"/>
    <w:rsid w:val="00DF75BC"/>
    <w:rsid w:val="00DF7C19"/>
    <w:rsid w:val="00E02C13"/>
    <w:rsid w:val="00E1073C"/>
    <w:rsid w:val="00E11AA1"/>
    <w:rsid w:val="00E1210C"/>
    <w:rsid w:val="00E130FF"/>
    <w:rsid w:val="00E13B88"/>
    <w:rsid w:val="00E142D1"/>
    <w:rsid w:val="00E14513"/>
    <w:rsid w:val="00E20777"/>
    <w:rsid w:val="00E21619"/>
    <w:rsid w:val="00E22114"/>
    <w:rsid w:val="00E225FD"/>
    <w:rsid w:val="00E23CF0"/>
    <w:rsid w:val="00E26EB7"/>
    <w:rsid w:val="00E3228F"/>
    <w:rsid w:val="00E341D5"/>
    <w:rsid w:val="00E35111"/>
    <w:rsid w:val="00E36FA3"/>
    <w:rsid w:val="00E41287"/>
    <w:rsid w:val="00E43B36"/>
    <w:rsid w:val="00E463F7"/>
    <w:rsid w:val="00E51F48"/>
    <w:rsid w:val="00E526DE"/>
    <w:rsid w:val="00E53F71"/>
    <w:rsid w:val="00E5405D"/>
    <w:rsid w:val="00E55C6E"/>
    <w:rsid w:val="00E56331"/>
    <w:rsid w:val="00E5794C"/>
    <w:rsid w:val="00E63AF6"/>
    <w:rsid w:val="00E64AFD"/>
    <w:rsid w:val="00E65EFA"/>
    <w:rsid w:val="00E7021A"/>
    <w:rsid w:val="00E73540"/>
    <w:rsid w:val="00E74536"/>
    <w:rsid w:val="00E75045"/>
    <w:rsid w:val="00E75D4B"/>
    <w:rsid w:val="00E76D44"/>
    <w:rsid w:val="00E77737"/>
    <w:rsid w:val="00E80336"/>
    <w:rsid w:val="00E8189A"/>
    <w:rsid w:val="00E83FD1"/>
    <w:rsid w:val="00E86541"/>
    <w:rsid w:val="00E873C7"/>
    <w:rsid w:val="00E879D3"/>
    <w:rsid w:val="00E923BE"/>
    <w:rsid w:val="00E95B04"/>
    <w:rsid w:val="00E96280"/>
    <w:rsid w:val="00E97087"/>
    <w:rsid w:val="00E9752E"/>
    <w:rsid w:val="00EA1BCC"/>
    <w:rsid w:val="00EA4A52"/>
    <w:rsid w:val="00EB0804"/>
    <w:rsid w:val="00EB1185"/>
    <w:rsid w:val="00EB4D34"/>
    <w:rsid w:val="00EB6309"/>
    <w:rsid w:val="00EB6875"/>
    <w:rsid w:val="00EB757E"/>
    <w:rsid w:val="00EB7C47"/>
    <w:rsid w:val="00EC06FE"/>
    <w:rsid w:val="00EC097F"/>
    <w:rsid w:val="00EC53F9"/>
    <w:rsid w:val="00EC5B43"/>
    <w:rsid w:val="00EC6CC8"/>
    <w:rsid w:val="00ED3FBB"/>
    <w:rsid w:val="00ED4DBB"/>
    <w:rsid w:val="00ED5241"/>
    <w:rsid w:val="00ED616E"/>
    <w:rsid w:val="00ED7BC7"/>
    <w:rsid w:val="00EE2A4B"/>
    <w:rsid w:val="00EE36A5"/>
    <w:rsid w:val="00EE4D54"/>
    <w:rsid w:val="00EE523C"/>
    <w:rsid w:val="00EE6DEB"/>
    <w:rsid w:val="00EF0840"/>
    <w:rsid w:val="00EF29D9"/>
    <w:rsid w:val="00EF3296"/>
    <w:rsid w:val="00EF3502"/>
    <w:rsid w:val="00EF3A88"/>
    <w:rsid w:val="00EF3D5B"/>
    <w:rsid w:val="00EF425F"/>
    <w:rsid w:val="00EF5C1E"/>
    <w:rsid w:val="00F00530"/>
    <w:rsid w:val="00F0214B"/>
    <w:rsid w:val="00F02887"/>
    <w:rsid w:val="00F0491F"/>
    <w:rsid w:val="00F104AA"/>
    <w:rsid w:val="00F1189D"/>
    <w:rsid w:val="00F135AB"/>
    <w:rsid w:val="00F17EE8"/>
    <w:rsid w:val="00F2001B"/>
    <w:rsid w:val="00F22EB9"/>
    <w:rsid w:val="00F23D76"/>
    <w:rsid w:val="00F24DA5"/>
    <w:rsid w:val="00F253C4"/>
    <w:rsid w:val="00F36972"/>
    <w:rsid w:val="00F371B2"/>
    <w:rsid w:val="00F40250"/>
    <w:rsid w:val="00F40E91"/>
    <w:rsid w:val="00F41D1C"/>
    <w:rsid w:val="00F42AE2"/>
    <w:rsid w:val="00F4439E"/>
    <w:rsid w:val="00F45206"/>
    <w:rsid w:val="00F462CB"/>
    <w:rsid w:val="00F4768C"/>
    <w:rsid w:val="00F47767"/>
    <w:rsid w:val="00F509A5"/>
    <w:rsid w:val="00F52E04"/>
    <w:rsid w:val="00F5409B"/>
    <w:rsid w:val="00F555C6"/>
    <w:rsid w:val="00F5695F"/>
    <w:rsid w:val="00F56C36"/>
    <w:rsid w:val="00F5736F"/>
    <w:rsid w:val="00F60339"/>
    <w:rsid w:val="00F615E8"/>
    <w:rsid w:val="00F6199D"/>
    <w:rsid w:val="00F65334"/>
    <w:rsid w:val="00F70FE0"/>
    <w:rsid w:val="00F7165B"/>
    <w:rsid w:val="00F81116"/>
    <w:rsid w:val="00F81785"/>
    <w:rsid w:val="00F81F7F"/>
    <w:rsid w:val="00F90B8F"/>
    <w:rsid w:val="00F9255C"/>
    <w:rsid w:val="00F9471C"/>
    <w:rsid w:val="00FA7F69"/>
    <w:rsid w:val="00FB4333"/>
    <w:rsid w:val="00FC3426"/>
    <w:rsid w:val="00FC3D2A"/>
    <w:rsid w:val="00FC52FA"/>
    <w:rsid w:val="00FC5F5E"/>
    <w:rsid w:val="00FD1C8F"/>
    <w:rsid w:val="00FD2190"/>
    <w:rsid w:val="00FD3D59"/>
    <w:rsid w:val="00FD55C7"/>
    <w:rsid w:val="00FD652C"/>
    <w:rsid w:val="00FD725B"/>
    <w:rsid w:val="00FD75D4"/>
    <w:rsid w:val="00FE36BC"/>
    <w:rsid w:val="00FE45E7"/>
    <w:rsid w:val="00FE6203"/>
    <w:rsid w:val="00FE69F9"/>
    <w:rsid w:val="00FE6E72"/>
    <w:rsid w:val="00FE7964"/>
    <w:rsid w:val="00FF2964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E53F71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aliases w:val="Hoofdstuk,Hoofdstukkop,hoofdstuk"/>
    <w:basedOn w:val="Standaard"/>
    <w:next w:val="Kop2"/>
    <w:link w:val="Kop1Char"/>
    <w:qFormat/>
    <w:rsid w:val="00860550"/>
    <w:pPr>
      <w:keepNext/>
      <w:numPr>
        <w:numId w:val="24"/>
      </w:numPr>
      <w:spacing w:before="360" w:after="240"/>
      <w:ind w:left="0"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Kop3"/>
    <w:link w:val="Kop2Char"/>
    <w:qFormat/>
    <w:rsid w:val="00860550"/>
    <w:pPr>
      <w:keepNext/>
      <w:widowControl w:val="0"/>
      <w:numPr>
        <w:ilvl w:val="1"/>
        <w:numId w:val="24"/>
      </w:numPr>
      <w:spacing w:before="240" w:after="240" w:line="360" w:lineRule="auto"/>
      <w:ind w:left="0" w:hanging="567"/>
      <w:outlineLvl w:val="1"/>
    </w:pPr>
    <w:rPr>
      <w:rFonts w:cs="Arial"/>
      <w:b/>
      <w:bCs/>
      <w:iCs/>
      <w:szCs w:val="18"/>
    </w:rPr>
  </w:style>
  <w:style w:type="paragraph" w:styleId="Kop3">
    <w:name w:val="heading 3"/>
    <w:aliases w:val="Subparagraafkop,subparagraaf"/>
    <w:basedOn w:val="Kop2"/>
    <w:next w:val="Standaard"/>
    <w:link w:val="Kop3Char"/>
    <w:autoRedefine/>
    <w:qFormat/>
    <w:rsid w:val="006C5F9A"/>
    <w:pPr>
      <w:keepLines/>
      <w:numPr>
        <w:ilvl w:val="0"/>
        <w:numId w:val="0"/>
      </w:numPr>
      <w:spacing w:before="0" w:after="0" w:line="240" w:lineRule="atLeast"/>
      <w:outlineLvl w:val="2"/>
    </w:pPr>
    <w:rPr>
      <w:b w:val="0"/>
      <w:bCs w:val="0"/>
      <w:lang w:val="nl"/>
    </w:rPr>
  </w:style>
  <w:style w:type="paragraph" w:styleId="Kop4">
    <w:name w:val="heading 4"/>
    <w:aliases w:val="Kopje,Kop 4a,TbsKop 4,Kop 4 cursief,Sub4"/>
    <w:basedOn w:val="Standaard"/>
    <w:next w:val="Standaard"/>
    <w:link w:val="Kop4Char"/>
    <w:qFormat/>
    <w:rsid w:val="00C74563"/>
    <w:pPr>
      <w:spacing w:before="240" w:after="60"/>
      <w:outlineLvl w:val="3"/>
    </w:pPr>
    <w:rPr>
      <w:bCs/>
      <w:szCs w:val="18"/>
    </w:rPr>
  </w:style>
  <w:style w:type="paragraph" w:styleId="Kop5">
    <w:name w:val="heading 5"/>
    <w:aliases w:val="TbsKop 5"/>
    <w:basedOn w:val="Standaard"/>
    <w:next w:val="Standaard"/>
    <w:link w:val="Kop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Reference Appendix"/>
    <w:basedOn w:val="Standaard"/>
    <w:next w:val="Standaard"/>
    <w:link w:val="Kop9Char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afdeling">
    <w:name w:val="afdeling"/>
    <w:rPr>
      <w:position w:val="-9"/>
    </w:rPr>
  </w:style>
  <w:style w:type="character" w:customStyle="1" w:styleId="Afzenddata">
    <w:name w:val="Afzenddata"/>
    <w:rPr>
      <w:rFonts w:ascii="Verdana" w:hAnsi="Verdana" w:cs="Verdana"/>
      <w:sz w:val="13"/>
    </w:rPr>
  </w:style>
  <w:style w:type="paragraph" w:customStyle="1" w:styleId="broodtekst">
    <w:name w:val="broodtekst"/>
    <w:basedOn w:val="Standaard"/>
    <w:link w:val="broodtekstChar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Afzendgegevens">
    <w:name w:val="Afzendgegevens"/>
    <w:basedOn w:val="broodtekst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rPr>
      <w:rFonts w:ascii="Verdana" w:hAnsi="Verdana" w:cs="Verdana"/>
      <w:b/>
      <w:sz w:val="13"/>
    </w:rPr>
  </w:style>
  <w:style w:type="paragraph" w:customStyle="1" w:styleId="broodtekst-italic">
    <w:name w:val="broodtekst-italic"/>
    <w:basedOn w:val="broodtekst"/>
    <w:rPr>
      <w:i/>
      <w:iCs/>
    </w:rPr>
  </w:style>
  <w:style w:type="character" w:customStyle="1" w:styleId="contactfunctie">
    <w:name w:val="contactfunctie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rPr>
      <w:i/>
      <w:position w:val="9"/>
      <w:sz w:val="13"/>
    </w:rPr>
  </w:style>
  <w:style w:type="character" w:customStyle="1" w:styleId="contactpersoon">
    <w:name w:val="contactpersoon"/>
    <w:rPr>
      <w:sz w:val="13"/>
    </w:rPr>
  </w:style>
  <w:style w:type="paragraph" w:customStyle="1" w:styleId="datumonderwerp">
    <w:name w:val="datumonderwerp"/>
    <w:basedOn w:val="broodtekst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basedOn w:val="Huisstijl-Adres"/>
    <w:pPr>
      <w:spacing w:after="0" w:line="180" w:lineRule="atLeast"/>
    </w:pPr>
    <w:rPr>
      <w:b/>
    </w:rPr>
  </w:style>
  <w:style w:type="paragraph" w:customStyle="1" w:styleId="Directoraatnaam">
    <w:name w:val="Directoraatnaam"/>
    <w:basedOn w:val="Directoraat"/>
  </w:style>
  <w:style w:type="paragraph" w:customStyle="1" w:styleId="Directoraatnam">
    <w:name w:val="Directoraatnam"/>
    <w:basedOn w:val="Directoraat"/>
  </w:style>
  <w:style w:type="character" w:customStyle="1" w:styleId="emailadres">
    <w:name w:val="emailadres"/>
    <w:rPr>
      <w:position w:val="9"/>
      <w:sz w:val="13"/>
    </w:rPr>
  </w:style>
  <w:style w:type="paragraph" w:customStyle="1" w:styleId="Huisstijl-Gegeven">
    <w:name w:val="Huisstijl-Gegeven"/>
    <w:basedOn w:val="broodtekst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rPr>
      <w:noProof/>
    </w:rPr>
  </w:style>
  <w:style w:type="paragraph" w:customStyle="1" w:styleId="Huisstijl-Paginanummering">
    <w:name w:val="Huisstijl-Paginanummering"/>
    <w:basedOn w:val="broodtekst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pPr>
      <w:spacing w:line="180" w:lineRule="exact"/>
    </w:pPr>
    <w:rPr>
      <w:i/>
      <w:noProof/>
      <w:sz w:val="13"/>
    </w:rPr>
  </w:style>
  <w:style w:type="paragraph" w:styleId="Koptekst">
    <w:name w:val="header"/>
    <w:basedOn w:val="broodtekst"/>
    <w:link w:val="KoptekstChar"/>
    <w:pPr>
      <w:tabs>
        <w:tab w:val="center" w:pos="4536"/>
        <w:tab w:val="right" w:pos="9072"/>
      </w:tabs>
    </w:pPr>
  </w:style>
  <w:style w:type="paragraph" w:customStyle="1" w:styleId="minofdir">
    <w:name w:val="minofdir"/>
    <w:basedOn w:val="Standaar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p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pPr>
      <w:numPr>
        <w:numId w:val="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rPr>
      <w:rFonts w:ascii="Verdana" w:hAnsi="Verdana" w:cs="Verdana"/>
      <w:position w:val="0"/>
      <w:sz w:val="13"/>
      <w:szCs w:val="18"/>
    </w:rPr>
  </w:style>
  <w:style w:type="character" w:customStyle="1" w:styleId="referentiegegevensitalic">
    <w:name w:val="referentiegegevensitalic"/>
    <w:rPr>
      <w:i/>
    </w:rPr>
  </w:style>
  <w:style w:type="character" w:customStyle="1" w:styleId="referentiegegevensleeg">
    <w:name w:val="referentiegegevensleeg"/>
    <w:rPr>
      <w:position w:val="-9"/>
    </w:rPr>
  </w:style>
  <w:style w:type="character" w:customStyle="1" w:styleId="referentiegegevensleeggroot">
    <w:name w:val="referentiegegevensleeggroot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rPr>
      <w:rFonts w:ascii="Verdana" w:hAnsi="Verdana" w:cs="Verdana"/>
      <w:b/>
      <w:position w:val="0"/>
      <w:sz w:val="13"/>
      <w:szCs w:val="18"/>
    </w:rPr>
  </w:style>
  <w:style w:type="paragraph" w:customStyle="1" w:styleId="refgegeven-zonder">
    <w:name w:val="refgegeven-zonder"/>
    <w:basedOn w:val="broodtekst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pPr>
      <w:spacing w:line="180" w:lineRule="exact"/>
    </w:pPr>
    <w:rPr>
      <w:b/>
      <w:noProof/>
      <w:sz w:val="13"/>
    </w:rPr>
  </w:style>
  <w:style w:type="paragraph" w:styleId="Voettekst">
    <w:name w:val="footer"/>
    <w:basedOn w:val="broodtekst"/>
    <w:link w:val="VoettekstChar"/>
    <w:uiPriority w:val="99"/>
    <w:pPr>
      <w:tabs>
        <w:tab w:val="center" w:pos="4536"/>
        <w:tab w:val="right" w:pos="9072"/>
      </w:tabs>
    </w:pPr>
  </w:style>
  <w:style w:type="character" w:customStyle="1" w:styleId="w1">
    <w:name w:val="w1"/>
    <w:rPr>
      <w:rFonts w:ascii="Verdana" w:hAnsi="Verdana" w:cs="Verdana"/>
      <w:sz w:val="9"/>
    </w:rPr>
  </w:style>
  <w:style w:type="paragraph" w:styleId="Inhopg1">
    <w:name w:val="toc 1"/>
    <w:basedOn w:val="Standaard"/>
    <w:next w:val="Standaard"/>
    <w:autoRedefine/>
    <w:uiPriority w:val="39"/>
    <w:qFormat/>
    <w:rsid w:val="00D6781A"/>
    <w:pPr>
      <w:tabs>
        <w:tab w:val="right" w:pos="9498"/>
      </w:tabs>
      <w:spacing w:before="240"/>
      <w:ind w:left="993" w:right="169" w:hanging="993"/>
    </w:pPr>
    <w:rPr>
      <w:b/>
      <w:noProof/>
      <w:lang w:val="en-GB" w:eastAsia="en-US"/>
    </w:rPr>
  </w:style>
  <w:style w:type="paragraph" w:customStyle="1" w:styleId="titel">
    <w:name w:val="titel"/>
    <w:basedOn w:val="broodtekst"/>
    <w:next w:val="broodtekst"/>
    <w:pPr>
      <w:spacing w:line="300" w:lineRule="atLeast"/>
    </w:pPr>
    <w:rPr>
      <w:b/>
      <w:sz w:val="24"/>
    </w:rPr>
  </w:style>
  <w:style w:type="paragraph" w:customStyle="1" w:styleId="subtitel">
    <w:name w:val="subtitel"/>
    <w:basedOn w:val="broodtekst"/>
    <w:next w:val="broodtekst"/>
  </w:style>
  <w:style w:type="paragraph" w:customStyle="1" w:styleId="koptekst0">
    <w:name w:val="koptekst"/>
    <w:basedOn w:val="broodtekst"/>
    <w:pPr>
      <w:spacing w:line="180" w:lineRule="atLeast"/>
    </w:pPr>
    <w:rPr>
      <w:b/>
      <w:sz w:val="13"/>
    </w:rPr>
  </w:style>
  <w:style w:type="paragraph" w:customStyle="1" w:styleId="OngenummerdeKop">
    <w:name w:val="OngenummerdeKop"/>
    <w:basedOn w:val="broodtekst"/>
    <w:next w:val="broodtekst"/>
    <w:pPr>
      <w:pageBreakBefore/>
      <w:spacing w:after="660" w:line="300" w:lineRule="atLeast"/>
    </w:pPr>
    <w:rPr>
      <w:sz w:val="24"/>
    </w:rPr>
  </w:style>
  <w:style w:type="paragraph" w:customStyle="1" w:styleId="GenummerdHoofdstuk">
    <w:name w:val="GenummerdHoofdstuk"/>
    <w:basedOn w:val="broodtekst"/>
    <w:next w:val="broodtekst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pPr>
      <w:numPr>
        <w:ilvl w:val="2"/>
        <w:numId w:val="18"/>
      </w:numPr>
      <w:spacing w:before="240"/>
    </w:pPr>
    <w:rPr>
      <w:i/>
    </w:rPr>
  </w:style>
  <w:style w:type="paragraph" w:customStyle="1" w:styleId="OngenummerdeKopBijlage">
    <w:name w:val="OngenummerdeKopBijlage"/>
    <w:basedOn w:val="broodtekst"/>
    <w:next w:val="broodtekst"/>
    <w:pPr>
      <w:pageBreakBefore/>
      <w:numPr>
        <w:numId w:val="2"/>
      </w:numPr>
      <w:spacing w:after="660" w:line="300" w:lineRule="atLeast"/>
    </w:pPr>
    <w:rPr>
      <w:sz w:val="24"/>
    </w:rPr>
  </w:style>
  <w:style w:type="paragraph" w:customStyle="1" w:styleId="BijlagenGenummerd">
    <w:name w:val="BijlagenGenummerd"/>
    <w:basedOn w:val="broodtekst"/>
    <w:next w:val="broodtekst"/>
    <w:pPr>
      <w:numPr>
        <w:numId w:val="3"/>
      </w:numPr>
      <w:spacing w:before="240"/>
    </w:pPr>
    <w:rPr>
      <w:b/>
    </w:rPr>
  </w:style>
  <w:style w:type="paragraph" w:customStyle="1" w:styleId="KopBijlage">
    <w:name w:val="KopBijlage"/>
    <w:basedOn w:val="broodtekst"/>
    <w:next w:val="broodtekst"/>
    <w:pPr>
      <w:pageBreakBefore/>
      <w:numPr>
        <w:numId w:val="4"/>
      </w:numPr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"/>
    <w:next w:val="broodtekst"/>
    <w:link w:val="BijlageKop2Char"/>
    <w:rsid w:val="007653DB"/>
    <w:pPr>
      <w:keepNext/>
      <w:numPr>
        <w:numId w:val="29"/>
      </w:numPr>
      <w:tabs>
        <w:tab w:val="clear" w:pos="227"/>
        <w:tab w:val="clear" w:pos="454"/>
        <w:tab w:val="clear" w:pos="680"/>
      </w:tabs>
      <w:spacing w:before="360" w:after="240"/>
      <w:ind w:left="0" w:hanging="720"/>
      <w:outlineLvl w:val="1"/>
    </w:pPr>
    <w:rPr>
      <w:b/>
    </w:rPr>
  </w:style>
  <w:style w:type="paragraph" w:customStyle="1" w:styleId="BijlageKop3">
    <w:name w:val="BijlageKop3"/>
    <w:basedOn w:val="broodtekst"/>
    <w:next w:val="broodtekst"/>
    <w:rsid w:val="00D74640"/>
    <w:pPr>
      <w:keepNext/>
      <w:numPr>
        <w:ilvl w:val="2"/>
        <w:numId w:val="4"/>
      </w:numPr>
      <w:tabs>
        <w:tab w:val="clear" w:pos="227"/>
        <w:tab w:val="clear" w:pos="454"/>
        <w:tab w:val="clear" w:pos="680"/>
      </w:tabs>
      <w:spacing w:before="120"/>
      <w:outlineLvl w:val="2"/>
    </w:pPr>
    <w:rPr>
      <w:i/>
      <w:u w:val="single"/>
    </w:rPr>
  </w:style>
  <w:style w:type="paragraph" w:customStyle="1" w:styleId="Tussenkop">
    <w:name w:val="Tussenkop"/>
    <w:basedOn w:val="broodtekst"/>
    <w:next w:val="broodtekst"/>
    <w:pPr>
      <w:spacing w:before="240"/>
      <w:ind w:left="454" w:hanging="454"/>
    </w:pPr>
    <w:rPr>
      <w:i/>
    </w:rPr>
  </w:style>
  <w:style w:type="paragraph" w:customStyle="1" w:styleId="bijschrift">
    <w:name w:val="bijschrift"/>
    <w:basedOn w:val="broodtekst"/>
    <w:rPr>
      <w:sz w:val="14"/>
    </w:rPr>
  </w:style>
  <w:style w:type="paragraph" w:customStyle="1" w:styleId="tabelkop">
    <w:name w:val="tabelkop"/>
    <w:basedOn w:val="broodtekst"/>
    <w:rPr>
      <w:b/>
      <w:sz w:val="14"/>
    </w:rPr>
  </w:style>
  <w:style w:type="paragraph" w:customStyle="1" w:styleId="tabeltekst">
    <w:name w:val="tabeltekst"/>
    <w:basedOn w:val="broodtekst"/>
    <w:rPr>
      <w:sz w:val="14"/>
    </w:rPr>
  </w:style>
  <w:style w:type="paragraph" w:customStyle="1" w:styleId="titelcolofon">
    <w:name w:val="titelcolofon"/>
    <w:basedOn w:val="broodtekst"/>
    <w:next w:val="broodtekst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pPr>
      <w:spacing w:after="660" w:line="300" w:lineRule="atLeast"/>
    </w:pPr>
    <w:rPr>
      <w:sz w:val="24"/>
    </w:rPr>
  </w:style>
  <w:style w:type="paragraph" w:styleId="Inhopg2">
    <w:name w:val="toc 2"/>
    <w:basedOn w:val="Standaard"/>
    <w:next w:val="Standaard"/>
    <w:autoRedefine/>
    <w:uiPriority w:val="39"/>
    <w:qFormat/>
    <w:rsid w:val="008931C9"/>
    <w:pPr>
      <w:tabs>
        <w:tab w:val="right" w:pos="9498"/>
      </w:tabs>
      <w:ind w:left="993" w:right="169" w:hanging="993"/>
    </w:pPr>
    <w:rPr>
      <w:bCs/>
      <w:noProof/>
      <w:sz w:val="20"/>
      <w:szCs w:val="18"/>
      <w:lang w:val="nl" w:eastAsia="en-US"/>
    </w:rPr>
  </w:style>
  <w:style w:type="paragraph" w:styleId="Inhopg3">
    <w:name w:val="toc 3"/>
    <w:basedOn w:val="Standaard"/>
    <w:next w:val="Standaard"/>
    <w:autoRedefine/>
    <w:uiPriority w:val="39"/>
    <w:qFormat/>
    <w:rsid w:val="008931C9"/>
    <w:pPr>
      <w:tabs>
        <w:tab w:val="left" w:pos="-5954"/>
        <w:tab w:val="right" w:pos="9498"/>
      </w:tabs>
      <w:ind w:left="993" w:rightChars="172" w:right="310" w:hanging="993"/>
    </w:pPr>
    <w:rPr>
      <w:bCs/>
      <w:i/>
      <w:noProof/>
      <w:sz w:val="16"/>
      <w:szCs w:val="16"/>
      <w:lang w:val="en-GB" w:eastAsia="en-US"/>
    </w:rPr>
  </w:style>
  <w:style w:type="paragraph" w:styleId="Inhopg4">
    <w:name w:val="toc 4"/>
    <w:basedOn w:val="Standaard"/>
    <w:next w:val="Standaard"/>
    <w:autoRedefine/>
    <w:pPr>
      <w:spacing w:before="240"/>
    </w:pPr>
  </w:style>
  <w:style w:type="paragraph" w:styleId="Inhopg5">
    <w:name w:val="toc 5"/>
    <w:basedOn w:val="Standaard"/>
    <w:next w:val="Standaard"/>
    <w:autoRedefine/>
    <w:pPr>
      <w:tabs>
        <w:tab w:val="left" w:pos="0"/>
      </w:tabs>
      <w:spacing w:before="240"/>
      <w:ind w:left="-1134"/>
    </w:pPr>
    <w:rPr>
      <w:b/>
    </w:rPr>
  </w:style>
  <w:style w:type="paragraph" w:styleId="Voetnoottekst">
    <w:name w:val="footnote text"/>
    <w:basedOn w:val="Standaard"/>
    <w:link w:val="VoetnoottekstChar"/>
    <w:semiHidden/>
    <w:pPr>
      <w:spacing w:line="180" w:lineRule="atLeast"/>
    </w:pPr>
    <w:rPr>
      <w:sz w:val="13"/>
      <w:szCs w:val="20"/>
    </w:rPr>
  </w:style>
  <w:style w:type="character" w:styleId="Voetnootmarkering">
    <w:name w:val="footnote reference"/>
    <w:semiHidden/>
    <w:rPr>
      <w:vertAlign w:val="superscript"/>
    </w:rPr>
  </w:style>
  <w:style w:type="paragraph" w:customStyle="1" w:styleId="Vet">
    <w:name w:val="Vet"/>
    <w:basedOn w:val="Standaard"/>
    <w:next w:val="Index4"/>
    <w:pPr>
      <w:spacing w:line="260" w:lineRule="atLeast"/>
      <w:ind w:left="-3120"/>
    </w:pPr>
    <w:rPr>
      <w:rFonts w:ascii="V&amp;W Syntax (Adobe)" w:hAnsi="V&amp;W Syntax (Adobe)"/>
      <w:b/>
      <w:noProof/>
      <w:spacing w:val="4"/>
      <w:sz w:val="20"/>
      <w:szCs w:val="20"/>
    </w:rPr>
  </w:style>
  <w:style w:type="paragraph" w:styleId="Index4">
    <w:name w:val="index 4"/>
    <w:basedOn w:val="Standaard"/>
    <w:next w:val="Standaard"/>
    <w:semiHidden/>
    <w:pPr>
      <w:tabs>
        <w:tab w:val="right" w:leader="dot" w:pos="6634"/>
      </w:tabs>
      <w:spacing w:line="260" w:lineRule="atLeast"/>
      <w:ind w:left="760" w:hanging="190"/>
    </w:pPr>
    <w:rPr>
      <w:rFonts w:ascii="V&amp;W Syntax (Adobe)" w:hAnsi="V&amp;W Syntax (Adobe)"/>
      <w:spacing w:val="4"/>
      <w:sz w:val="20"/>
      <w:szCs w:val="20"/>
    </w:rPr>
  </w:style>
  <w:style w:type="paragraph" w:styleId="Inhopg6">
    <w:name w:val="toc 6"/>
    <w:basedOn w:val="Standaard"/>
    <w:next w:val="Standaard"/>
    <w:autoRedefine/>
    <w:pPr>
      <w:ind w:left="900"/>
    </w:pPr>
  </w:style>
  <w:style w:type="paragraph" w:customStyle="1" w:styleId="RapportTitel">
    <w:name w:val="RapportTitel"/>
    <w:basedOn w:val="Standaard"/>
    <w:next w:val="Standaard"/>
    <w:pPr>
      <w:spacing w:line="720" w:lineRule="atLeast"/>
    </w:pPr>
    <w:rPr>
      <w:rFonts w:ascii="V&amp;W Syntax (Adobe)" w:hAnsi="V&amp;W Syntax (Adobe)"/>
      <w:spacing w:val="4"/>
      <w:sz w:val="56"/>
      <w:szCs w:val="20"/>
    </w:rPr>
  </w:style>
  <w:style w:type="paragraph" w:customStyle="1" w:styleId="RapportSubtitel">
    <w:name w:val="RapportSubtitel"/>
    <w:basedOn w:val="Standaard"/>
    <w:next w:val="Standaard"/>
    <w:pPr>
      <w:ind w:left="1928"/>
    </w:pPr>
    <w:rPr>
      <w:rFonts w:ascii="V&amp;W Syntax (Adobe)" w:hAnsi="V&amp;W Syntax (Adobe)"/>
      <w:spacing w:val="4"/>
      <w:sz w:val="20"/>
      <w:szCs w:val="20"/>
    </w:rPr>
  </w:style>
  <w:style w:type="paragraph" w:customStyle="1" w:styleId="NaTussenkop">
    <w:name w:val="NaTussenkop"/>
    <w:basedOn w:val="Standaard"/>
    <w:next w:val="Standaard"/>
    <w:pPr>
      <w:spacing w:line="260" w:lineRule="atLeast"/>
      <w:ind w:firstLine="663"/>
    </w:pPr>
    <w:rPr>
      <w:rFonts w:ascii="V&amp;W Syntax (Adobe)" w:hAnsi="V&amp;W Syntax (Adobe)"/>
      <w:spacing w:val="4"/>
      <w:sz w:val="20"/>
      <w:szCs w:val="20"/>
    </w:rPr>
  </w:style>
  <w:style w:type="paragraph" w:styleId="Index1">
    <w:name w:val="index 1"/>
    <w:basedOn w:val="Standaard"/>
    <w:next w:val="Standaard"/>
    <w:semiHidden/>
    <w:pPr>
      <w:tabs>
        <w:tab w:val="right" w:leader="dot" w:pos="7258"/>
      </w:tabs>
      <w:spacing w:line="260" w:lineRule="atLeast"/>
      <w:ind w:left="190" w:hanging="190"/>
    </w:pPr>
    <w:rPr>
      <w:rFonts w:ascii="V&amp;W Syntax (Adobe)" w:hAnsi="V&amp;W Syntax (Adobe)"/>
      <w:spacing w:val="4"/>
      <w:sz w:val="20"/>
      <w:szCs w:val="20"/>
    </w:rPr>
  </w:style>
  <w:style w:type="paragraph" w:customStyle="1" w:styleId="RapportOpsomming">
    <w:name w:val="RapportOpsomming"/>
    <w:basedOn w:val="Standaard"/>
    <w:pPr>
      <w:numPr>
        <w:numId w:val="6"/>
      </w:numPr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RapportBijschrift">
    <w:name w:val="RapportBijschrift"/>
    <w:basedOn w:val="Standaard"/>
    <w:next w:val="Standaard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RapportReferentie">
    <w:name w:val="RapportReferentie"/>
    <w:basedOn w:val="Standaard"/>
    <w:pPr>
      <w:spacing w:line="180" w:lineRule="exact"/>
    </w:pPr>
    <w:rPr>
      <w:rFonts w:ascii="V&amp;W Syntax (Adobe)" w:hAnsi="V&amp;W Syntax (Adobe)"/>
      <w:spacing w:val="4"/>
      <w:sz w:val="16"/>
      <w:szCs w:val="20"/>
    </w:rPr>
  </w:style>
  <w:style w:type="paragraph" w:customStyle="1" w:styleId="ministerie">
    <w:name w:val="_ministerie"/>
    <w:basedOn w:val="Standaard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spacing w:line="360" w:lineRule="exact"/>
      <w:ind w:right="1888"/>
      <w:jc w:val="right"/>
    </w:pPr>
    <w:rPr>
      <w:rFonts w:ascii="V&amp;W Syntax (Adobe)" w:hAnsi="V&amp;W Syntax (Adobe)"/>
      <w:spacing w:val="4"/>
      <w:sz w:val="15"/>
      <w:szCs w:val="20"/>
    </w:rPr>
  </w:style>
  <w:style w:type="paragraph" w:customStyle="1" w:styleId="HoofdstukStippel">
    <w:name w:val="HoofdstukStippel"/>
    <w:basedOn w:val="Standaard"/>
    <w:next w:val="Standaard"/>
    <w:pPr>
      <w:spacing w:after="480" w:line="260" w:lineRule="atLeast"/>
      <w:ind w:left="-3119"/>
    </w:pPr>
    <w:rPr>
      <w:rFonts w:ascii="V&amp;W Syntax (Adobe)" w:hAnsi="V&amp;W Syntax (Adobe)"/>
      <w:spacing w:val="4"/>
      <w:szCs w:val="20"/>
    </w:rPr>
  </w:style>
  <w:style w:type="paragraph" w:customStyle="1" w:styleId="Hoofdstukstippel2">
    <w:name w:val="Hoofdstukstippel2"/>
    <w:basedOn w:val="HoofdstukStippel"/>
    <w:next w:val="Standaard"/>
    <w:pPr>
      <w:spacing w:before="240" w:after="0"/>
    </w:pPr>
  </w:style>
  <w:style w:type="paragraph" w:customStyle="1" w:styleId="RapportVet">
    <w:name w:val="RapportVet"/>
    <w:basedOn w:val="Standaard"/>
    <w:next w:val="Standaard"/>
    <w:pPr>
      <w:framePr w:w="4723" w:h="465" w:hSpace="142" w:wrap="around" w:vAnchor="page" w:hAnchor="page" w:x="6011" w:y="5784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DatumNietVet">
    <w:name w:val="DatumNietVet"/>
    <w:basedOn w:val="Standaard"/>
    <w:pPr>
      <w:framePr w:w="4723" w:h="255" w:hRule="exact" w:hSpace="142" w:wrap="around" w:vAnchor="page" w:hAnchor="page" w:x="6011" w:y="5892" w:anchorLock="1"/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DatumVet">
    <w:name w:val="DatumVet"/>
    <w:basedOn w:val="Standaard"/>
    <w:pPr>
      <w:framePr w:w="4723" w:h="255" w:hRule="exact" w:hSpace="142" w:wrap="around" w:vAnchor="page" w:hAnchor="page" w:x="6011" w:y="8727" w:anchorLock="1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Fransetitelnietvet">
    <w:name w:val="Fransetitelnietvet"/>
    <w:basedOn w:val="Standaard"/>
    <w:pPr>
      <w:framePr w:w="6645" w:h="1996" w:hRule="exact" w:hSpace="142" w:vSpace="142" w:wrap="around" w:vAnchor="page" w:hAnchor="text" w:y="2723" w:anchorLock="1"/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fransesubtitel">
    <w:name w:val="fransesubtitel"/>
    <w:basedOn w:val="Standaard"/>
    <w:pPr>
      <w:framePr w:w="4723" w:h="765" w:hRule="exact" w:hSpace="142" w:vSpace="142" w:wrap="notBeside" w:vAnchor="page" w:hAnchor="page" w:x="6011" w:y="5104" w:anchorLock="1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Opsomming">
    <w:name w:val="Opsomming"/>
    <w:basedOn w:val="Standaard"/>
    <w:pPr>
      <w:numPr>
        <w:numId w:val="5"/>
      </w:numPr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Nummering">
    <w:name w:val="Nummering"/>
    <w:basedOn w:val="Standaard"/>
    <w:pPr>
      <w:spacing w:line="260" w:lineRule="atLeast"/>
      <w:ind w:left="283" w:hanging="283"/>
    </w:pPr>
    <w:rPr>
      <w:rFonts w:ascii="V&amp;W Syntax (Adobe)" w:hAnsi="V&amp;W Syntax (Adobe)"/>
      <w:spacing w:val="4"/>
      <w:sz w:val="20"/>
      <w:szCs w:val="20"/>
    </w:rPr>
  </w:style>
  <w:style w:type="paragraph" w:customStyle="1" w:styleId="Kopbijlage0">
    <w:name w:val="Kopbijlage"/>
    <w:basedOn w:val="OngenummerdeKopBijlage"/>
    <w:next w:val="Standaard"/>
    <w:pPr>
      <w:numPr>
        <w:numId w:val="7"/>
      </w:numPr>
      <w:tabs>
        <w:tab w:val="clear" w:pos="227"/>
        <w:tab w:val="clear" w:pos="454"/>
        <w:tab w:val="clear" w:pos="680"/>
        <w:tab w:val="left" w:pos="1276"/>
      </w:tabs>
      <w:autoSpaceDE/>
      <w:autoSpaceDN/>
      <w:adjustRightInd/>
      <w:spacing w:after="240" w:line="360" w:lineRule="exact"/>
      <w:ind w:left="1276" w:hanging="1276"/>
    </w:pPr>
    <w:rPr>
      <w:rFonts w:ascii="V&amp;W Syntax (Adobe)" w:hAnsi="V&amp;W Syntax (Adobe)"/>
      <w:b/>
      <w:szCs w:val="20"/>
    </w:rPr>
  </w:style>
  <w:style w:type="paragraph" w:customStyle="1" w:styleId="ColofonKop">
    <w:name w:val="ColofonKop"/>
    <w:basedOn w:val="OngenummerdeKop"/>
    <w:next w:val="Standaard"/>
    <w:pPr>
      <w:pageBreakBefore w:val="0"/>
      <w:tabs>
        <w:tab w:val="clear" w:pos="227"/>
        <w:tab w:val="clear" w:pos="454"/>
        <w:tab w:val="clear" w:pos="680"/>
      </w:tabs>
      <w:autoSpaceDE/>
      <w:autoSpaceDN/>
      <w:adjustRightInd/>
      <w:spacing w:after="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paragraph" w:customStyle="1" w:styleId="Inhoudsopgave">
    <w:name w:val="Inhoudsopgave"/>
    <w:basedOn w:val="OngenummerdeKop"/>
    <w:pPr>
      <w:tabs>
        <w:tab w:val="clear" w:pos="227"/>
        <w:tab w:val="clear" w:pos="454"/>
        <w:tab w:val="clear" w:pos="680"/>
      </w:tabs>
      <w:autoSpaceDE/>
      <w:autoSpaceDN/>
      <w:adjustRightInd/>
      <w:spacing w:after="24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">
    <w:name w:val="Body Text"/>
    <w:basedOn w:val="Standaard"/>
    <w:link w:val="PlattetekstChar"/>
    <w:pPr>
      <w:spacing w:line="240" w:lineRule="auto"/>
      <w:jc w:val="both"/>
    </w:pPr>
    <w:rPr>
      <w:rFonts w:ascii="V&amp;W Syntax (Adobe)" w:hAnsi="V&amp;W Syntax (Adobe)" w:cs="Arial"/>
      <w:sz w:val="20"/>
      <w:szCs w:val="20"/>
    </w:rPr>
  </w:style>
  <w:style w:type="paragraph" w:customStyle="1" w:styleId="Variabelegegevens">
    <w:name w:val="Variabele gegevens"/>
    <w:basedOn w:val="Standaard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customStyle="1" w:styleId="CM39">
    <w:name w:val="CM39"/>
    <w:basedOn w:val="Standaard"/>
    <w:next w:val="Standaard"/>
    <w:pPr>
      <w:widowControl w:val="0"/>
      <w:autoSpaceDE w:val="0"/>
      <w:autoSpaceDN w:val="0"/>
      <w:adjustRightInd w:val="0"/>
      <w:spacing w:line="240" w:lineRule="auto"/>
    </w:pPr>
    <w:rPr>
      <w:rFonts w:ascii="Clarendon" w:hAnsi="Clarendon"/>
      <w:sz w:val="24"/>
      <w:lang w:val="en-US"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larendon" w:hAnsi="Clarendon" w:cs="Clarendon"/>
      <w:color w:val="000000"/>
      <w:sz w:val="24"/>
      <w:szCs w:val="24"/>
      <w:lang w:val="en-US" w:eastAsia="en-US"/>
    </w:rPr>
  </w:style>
  <w:style w:type="paragraph" w:customStyle="1" w:styleId="standaardtekst">
    <w:name w:val="standaardtekst"/>
    <w:basedOn w:val="Standaar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V&amp;W Syntax (Adobe)" w:hAnsi="V&amp;W Syntax (Adobe)"/>
      <w:sz w:val="19"/>
      <w:szCs w:val="20"/>
    </w:rPr>
  </w:style>
  <w:style w:type="paragraph" w:customStyle="1" w:styleId="EisenNiv1">
    <w:name w:val="EisenNiv1"/>
    <w:basedOn w:val="Standaard"/>
    <w:next w:val="Standaard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  <w:outlineLvl w:val="1"/>
    </w:pPr>
    <w:rPr>
      <w:rFonts w:ascii="Arial" w:hAnsi="Arial"/>
      <w:b/>
      <w:smallCaps/>
      <w:spacing w:val="20"/>
      <w:sz w:val="20"/>
      <w:szCs w:val="20"/>
    </w:rPr>
  </w:style>
  <w:style w:type="paragraph" w:customStyle="1" w:styleId="EisenNiv2">
    <w:name w:val="EisenNiv2"/>
    <w:basedOn w:val="Standaard"/>
    <w:next w:val="Standaard"/>
    <w:pPr>
      <w:keepNext/>
      <w:widowControl w:val="0"/>
      <w:numPr>
        <w:ilvl w:val="1"/>
        <w:numId w:val="8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EisenNiv3">
    <w:name w:val="EisenNiv3"/>
    <w:basedOn w:val="Standaard"/>
    <w:next w:val="Standaard"/>
    <w:pPr>
      <w:widowControl w:val="0"/>
      <w:numPr>
        <w:ilvl w:val="2"/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BijlageOngenummerd">
    <w:name w:val="BijlageOngenummerd"/>
    <w:basedOn w:val="Kop1"/>
    <w:pPr>
      <w:widowControl w:val="0"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</w:pPr>
    <w:rPr>
      <w:rFonts w:ascii="V&amp;W Syntax (Adobe)" w:hAnsi="V&amp;W Syntax (Adobe)" w:cs="Times New Roman"/>
      <w:bCs w:val="0"/>
      <w:kern w:val="28"/>
      <w:sz w:val="28"/>
      <w:szCs w:val="20"/>
    </w:rPr>
  </w:style>
  <w:style w:type="character" w:styleId="GevolgdeHyperlink">
    <w:name w:val="FollowedHyperlink"/>
    <w:rPr>
      <w:color w:val="800080"/>
      <w:u w:val="single"/>
    </w:rPr>
  </w:style>
  <w:style w:type="paragraph" w:styleId="Tekstopmerking">
    <w:name w:val="annotation text"/>
    <w:basedOn w:val="Standaard"/>
    <w:link w:val="TekstopmerkingChar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20"/>
      <w:szCs w:val="20"/>
    </w:rPr>
  </w:style>
  <w:style w:type="paragraph" w:customStyle="1" w:styleId="Inhoud">
    <w:name w:val="Inhoud"/>
    <w:basedOn w:val="Standaard"/>
    <w:pPr>
      <w:spacing w:line="240" w:lineRule="auto"/>
      <w:jc w:val="both"/>
    </w:pPr>
    <w:rPr>
      <w:rFonts w:ascii="Arial" w:hAnsi="Arial"/>
      <w:sz w:val="20"/>
      <w:szCs w:val="20"/>
    </w:rPr>
  </w:style>
  <w:style w:type="paragraph" w:customStyle="1" w:styleId="tabeltext">
    <w:name w:val="tabeltext"/>
    <w:basedOn w:val="Standaard"/>
    <w:pPr>
      <w:spacing w:before="60" w:after="40" w:line="240" w:lineRule="auto"/>
    </w:pPr>
    <w:rPr>
      <w:rFonts w:ascii="Arial" w:hAnsi="Arial" w:cs="Arial"/>
      <w:sz w:val="16"/>
      <w:lang w:eastAsia="en-US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Plattetekstinspringen2">
    <w:name w:val="Body Text Indent 2"/>
    <w:basedOn w:val="Standaard"/>
    <w:link w:val="Plattetekstinspringen2Char"/>
    <w:pPr>
      <w:widowControl w:val="0"/>
      <w:overflowPunct w:val="0"/>
      <w:autoSpaceDE w:val="0"/>
      <w:autoSpaceDN w:val="0"/>
      <w:adjustRightInd w:val="0"/>
      <w:spacing w:line="240" w:lineRule="auto"/>
      <w:ind w:left="567" w:firstLine="61"/>
      <w:jc w:val="both"/>
      <w:textAlignment w:val="baseline"/>
    </w:pPr>
    <w:rPr>
      <w:rFonts w:ascii="V&amp;W Syntax (Adobe)" w:hAnsi="V&amp;W Syntax (Adobe)"/>
      <w:b/>
      <w:bCs/>
      <w:sz w:val="22"/>
      <w:szCs w:val="20"/>
    </w:rPr>
  </w:style>
  <w:style w:type="paragraph" w:customStyle="1" w:styleId="Kopsubpar">
    <w:name w:val="Kop subpar"/>
    <w:basedOn w:val="Standaard"/>
    <w:next w:val="Standaard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Arial" w:hAnsi="Arial"/>
      <w:b/>
      <w:i/>
      <w:sz w:val="19"/>
      <w:szCs w:val="20"/>
    </w:rPr>
  </w:style>
  <w:style w:type="paragraph" w:customStyle="1" w:styleId="Tabeltekst0">
    <w:name w:val="Tabeltekst"/>
    <w:basedOn w:val="Standaard"/>
    <w:next w:val="Standaard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16"/>
      <w:szCs w:val="20"/>
    </w:rPr>
  </w:style>
  <w:style w:type="paragraph" w:customStyle="1" w:styleId="VWKop1NL">
    <w:name w:val="VWKop1_NL"/>
    <w:basedOn w:val="Standaard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line="360" w:lineRule="exact"/>
      <w:jc w:val="both"/>
      <w:textAlignment w:val="baseline"/>
    </w:pPr>
    <w:rPr>
      <w:rFonts w:ascii="V&amp;W Font" w:hAnsi="V&amp;W Font"/>
      <w:sz w:val="36"/>
      <w:szCs w:val="20"/>
    </w:rPr>
  </w:style>
  <w:style w:type="paragraph" w:customStyle="1" w:styleId="VWKop2">
    <w:name w:val="VWKop2"/>
    <w:basedOn w:val="Standaard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before="140" w:line="300" w:lineRule="exact"/>
      <w:jc w:val="both"/>
      <w:textAlignment w:val="baseline"/>
    </w:pPr>
    <w:rPr>
      <w:rFonts w:ascii="V&amp;W Syntax (Adobe)" w:hAnsi="V&amp;W Syntax (Adobe)"/>
      <w:sz w:val="15"/>
      <w:szCs w:val="20"/>
    </w:rPr>
  </w:style>
  <w:style w:type="paragraph" w:customStyle="1" w:styleId="EisenNiv4">
    <w:name w:val="EisenNiv4"/>
    <w:basedOn w:val="Standaard"/>
    <w:next w:val="Standaard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EisenNiv5">
    <w:name w:val="EisenNiv5"/>
    <w:basedOn w:val="Standaard"/>
    <w:next w:val="Standaard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character" w:customStyle="1" w:styleId="VerborgenTekst">
    <w:name w:val="VerborgenTekst"/>
    <w:rPr>
      <w:rFonts w:ascii="V&amp;W Syntax (Adobe)" w:hAnsi="V&amp;W Syntax (Adobe)"/>
      <w:i/>
      <w:vanish/>
      <w:color w:val="008000"/>
      <w:sz w:val="16"/>
    </w:rPr>
  </w:style>
  <w:style w:type="paragraph" w:customStyle="1" w:styleId="OpsommingA">
    <w:name w:val="OpsommingA"/>
    <w:basedOn w:val="Standaard"/>
    <w:pPr>
      <w:widowControl w:val="0"/>
      <w:numPr>
        <w:numId w:val="10"/>
      </w:numPr>
      <w:tabs>
        <w:tab w:val="num" w:pos="567"/>
      </w:tabs>
      <w:overflowPunct w:val="0"/>
      <w:autoSpaceDE w:val="0"/>
      <w:autoSpaceDN w:val="0"/>
      <w:adjustRightInd w:val="0"/>
      <w:spacing w:line="240" w:lineRule="auto"/>
      <w:ind w:left="567" w:hanging="567"/>
      <w:textAlignment w:val="baseline"/>
    </w:pPr>
    <w:rPr>
      <w:rFonts w:ascii="V&amp;W Syntax (Adobe)" w:hAnsi="V&amp;W Syntax (Adobe)"/>
      <w:sz w:val="19"/>
      <w:szCs w:val="20"/>
    </w:rPr>
  </w:style>
  <w:style w:type="paragraph" w:customStyle="1" w:styleId="OpsommingB">
    <w:name w:val="OpsommingB"/>
    <w:basedOn w:val="OpsommingA"/>
    <w:pPr>
      <w:numPr>
        <w:numId w:val="11"/>
      </w:numPr>
      <w:ind w:left="2608" w:hanging="340"/>
    </w:pPr>
  </w:style>
  <w:style w:type="paragraph" w:customStyle="1" w:styleId="Standaardtabel0">
    <w:name w:val="Standaard tabel"/>
    <w:basedOn w:val="Standaard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V&amp;W Syntax (Adobe)" w:hAnsi="V&amp;W Syntax (Adobe)"/>
      <w:sz w:val="20"/>
      <w:szCs w:val="20"/>
      <w:lang w:val="nl"/>
    </w:rPr>
  </w:style>
  <w:style w:type="paragraph" w:styleId="Ballontekst">
    <w:name w:val="Balloon Text"/>
    <w:basedOn w:val="Standaard"/>
    <w:link w:val="BallontekstChar"/>
    <w:semiHidden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paragraph" w:customStyle="1" w:styleId="Ballontekst1">
    <w:name w:val="Ballontekst1"/>
    <w:basedOn w:val="Standaard"/>
    <w:semiHidden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VerborgentekstChar">
    <w:name w:val="Verborgen tekst Char"/>
    <w:link w:val="Verborgentekst0"/>
    <w:rPr>
      <w:rFonts w:ascii="V&amp;W Syntax (Adobe)" w:hAnsi="V&amp;W Syntax (Adobe)"/>
      <w:i/>
      <w:vanish/>
      <w:color w:val="339966"/>
      <w:sz w:val="18"/>
      <w:szCs w:val="24"/>
      <w:lang w:val="nl-NL" w:eastAsia="en-US" w:bidi="ar-SA"/>
    </w:rPr>
  </w:style>
  <w:style w:type="paragraph" w:customStyle="1" w:styleId="EisTekst">
    <w:name w:val="EisTekst"/>
    <w:basedOn w:val="Standaard"/>
    <w:pPr>
      <w:spacing w:before="120" w:line="240" w:lineRule="auto"/>
    </w:pPr>
    <w:rPr>
      <w:rFonts w:ascii="V&amp;W Syntax (Adobe)" w:hAnsi="V&amp;W Syntax (Adobe)"/>
      <w:lang w:val="en-GB" w:eastAsia="en-GB"/>
    </w:rPr>
  </w:style>
  <w:style w:type="paragraph" w:customStyle="1" w:styleId="EisKopje">
    <w:name w:val="EisKopje"/>
    <w:basedOn w:val="EisTekst"/>
    <w:rPr>
      <w:u w:val="single"/>
    </w:rPr>
  </w:style>
  <w:style w:type="paragraph" w:customStyle="1" w:styleId="EisID">
    <w:name w:val="EisID"/>
    <w:basedOn w:val="EisTekst"/>
    <w:rPr>
      <w:bCs/>
      <w:color w:val="808080"/>
    </w:rPr>
  </w:style>
  <w:style w:type="paragraph" w:customStyle="1" w:styleId="EisVerwijzing">
    <w:name w:val="EisVerwijzing"/>
    <w:basedOn w:val="EisTekst"/>
    <w:rPr>
      <w:i/>
      <w:iCs/>
      <w:sz w:val="16"/>
    </w:rPr>
  </w:style>
  <w:style w:type="paragraph" w:styleId="Lijstopsomteken">
    <w:name w:val="List Bullet"/>
    <w:basedOn w:val="Standaard"/>
    <w:autoRedefine/>
    <w:pPr>
      <w:widowControl w:val="0"/>
      <w:numPr>
        <w:numId w:val="9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Lijstopsomteken2">
    <w:name w:val="List Bullet 2"/>
    <w:basedOn w:val="Standaard"/>
    <w:autoRedefine/>
    <w:pPr>
      <w:widowControl w:val="0"/>
      <w:overflowPunct w:val="0"/>
      <w:autoSpaceDE w:val="0"/>
      <w:autoSpaceDN w:val="0"/>
      <w:adjustRightInd w:val="0"/>
      <w:textAlignment w:val="baseline"/>
    </w:pPr>
    <w:rPr>
      <w:szCs w:val="19"/>
      <w:u w:val="single"/>
    </w:rPr>
  </w:style>
  <w:style w:type="paragraph" w:styleId="HTML-voorafopgemaakt">
    <w:name w:val="HTML Preformatted"/>
    <w:aliases w:val=" vooraf opgemaakt"/>
    <w:basedOn w:val="Standaard"/>
    <w:link w:val="HTML-voorafopgemaaktChar"/>
    <w:rPr>
      <w:rFonts w:ascii="Courier New" w:hAnsi="Courier New" w:cs="Courier New"/>
      <w:sz w:val="20"/>
      <w:szCs w:val="20"/>
    </w:rPr>
  </w:style>
  <w:style w:type="paragraph" w:styleId="Bijschrift0">
    <w:name w:val="caption"/>
    <w:basedOn w:val="Standaard"/>
    <w:next w:val="Standaard"/>
    <w:qFormat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V&amp;W Syntax (Adobe)" w:hAnsi="V&amp;W Syntax (Adobe)"/>
      <w:i/>
      <w:sz w:val="16"/>
      <w:szCs w:val="20"/>
    </w:rPr>
  </w:style>
  <w:style w:type="paragraph" w:styleId="Lijstvoortzetting2">
    <w:name w:val="List Continue 2"/>
    <w:basedOn w:val="Standaard"/>
    <w:pPr>
      <w:widowControl w:val="0"/>
      <w:overflowPunct w:val="0"/>
      <w:autoSpaceDE w:val="0"/>
      <w:autoSpaceDN w:val="0"/>
      <w:adjustRightInd w:val="0"/>
      <w:spacing w:after="120" w:line="240" w:lineRule="auto"/>
      <w:ind w:left="566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Lijst">
    <w:name w:val="List"/>
    <w:basedOn w:val="Standaard"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Plattetekstinspringen">
    <w:name w:val="Body Text Indent"/>
    <w:basedOn w:val="Standaard"/>
    <w:link w:val="PlattetekstinspringenChar"/>
    <w:pPr>
      <w:ind w:left="1276" w:hanging="1276"/>
    </w:pPr>
    <w:rPr>
      <w:i/>
      <w:iCs/>
    </w:rPr>
  </w:style>
  <w:style w:type="paragraph" w:styleId="Plattetekstinspringen3">
    <w:name w:val="Body Text Indent 3"/>
    <w:basedOn w:val="Standaard"/>
    <w:link w:val="Plattetekstinspringen3Char"/>
    <w:pPr>
      <w:ind w:left="360"/>
    </w:pPr>
  </w:style>
  <w:style w:type="character" w:customStyle="1" w:styleId="OpmaakprofielVerborgenTekst10ptNietCursief">
    <w:name w:val="Opmaakprofiel VerborgenTekst + 10 pt Niet Cursief"/>
    <w:rPr>
      <w:rFonts w:ascii="V&amp;W Syntax (Adobe)" w:hAnsi="V&amp;W Syntax (Adobe)"/>
      <w:i/>
      <w:vanish/>
      <w:color w:val="008000"/>
      <w:sz w:val="20"/>
      <w:szCs w:val="20"/>
    </w:rPr>
  </w:style>
  <w:style w:type="paragraph" w:styleId="Inhopg7">
    <w:name w:val="toc 7"/>
    <w:basedOn w:val="Standaard"/>
    <w:next w:val="Standaard"/>
    <w:autoRedefine/>
    <w:pPr>
      <w:spacing w:line="240" w:lineRule="auto"/>
      <w:ind w:left="1440"/>
    </w:pPr>
    <w:rPr>
      <w:rFonts w:ascii="Times New Roman" w:hAnsi="Times New Roman"/>
      <w:sz w:val="24"/>
      <w:lang w:val="en-GB" w:eastAsia="en-US"/>
    </w:rPr>
  </w:style>
  <w:style w:type="paragraph" w:styleId="Inhopg8">
    <w:name w:val="toc 8"/>
    <w:basedOn w:val="Standaard"/>
    <w:next w:val="Standaard"/>
    <w:autoRedefine/>
    <w:pPr>
      <w:spacing w:line="240" w:lineRule="auto"/>
      <w:ind w:left="1680"/>
    </w:pPr>
    <w:rPr>
      <w:rFonts w:ascii="Times New Roman" w:hAnsi="Times New Roman"/>
      <w:sz w:val="24"/>
      <w:lang w:val="en-GB" w:eastAsia="en-US"/>
    </w:rPr>
  </w:style>
  <w:style w:type="paragraph" w:styleId="Inhopg9">
    <w:name w:val="toc 9"/>
    <w:basedOn w:val="Standaard"/>
    <w:next w:val="Standaard"/>
    <w:autoRedefine/>
    <w:pPr>
      <w:spacing w:line="240" w:lineRule="auto"/>
      <w:ind w:left="1920"/>
    </w:pPr>
    <w:rPr>
      <w:rFonts w:ascii="Times New Roman" w:hAnsi="Times New Roman"/>
      <w:sz w:val="24"/>
      <w:lang w:val="en-GB" w:eastAsia="en-US"/>
    </w:rPr>
  </w:style>
  <w:style w:type="paragraph" w:customStyle="1" w:styleId="Lijstopsommingstekens">
    <w:name w:val="Lijst opsommingstekens"/>
    <w:basedOn w:val="Standaard"/>
    <w:pPr>
      <w:numPr>
        <w:numId w:val="13"/>
      </w:numPr>
      <w:spacing w:line="240" w:lineRule="auto"/>
    </w:pPr>
    <w:rPr>
      <w:rFonts w:ascii="V&amp;W Syntax (Adobe)" w:hAnsi="V&amp;W Syntax (Adobe)"/>
      <w:lang w:eastAsia="en-US"/>
    </w:rPr>
  </w:style>
  <w:style w:type="paragraph" w:styleId="Tekstzonderopmaak">
    <w:name w:val="Plain Text"/>
    <w:basedOn w:val="Standaard"/>
    <w:link w:val="TekstzonderopmaakChar"/>
    <w:pPr>
      <w:spacing w:line="240" w:lineRule="auto"/>
    </w:pPr>
    <w:rPr>
      <w:rFonts w:ascii="Courier New" w:hAnsi="Courier New" w:cs="Courier New"/>
      <w:sz w:val="20"/>
      <w:szCs w:val="20"/>
      <w:lang w:eastAsia="en-US"/>
    </w:rPr>
  </w:style>
  <w:style w:type="character" w:styleId="Paginanummer">
    <w:name w:val="page number"/>
    <w:basedOn w:val="Standaardalinea-lettertype"/>
  </w:style>
  <w:style w:type="paragraph" w:customStyle="1" w:styleId="Quick1">
    <w:name w:val="Quick 1."/>
    <w:basedOn w:val="Standaard"/>
    <w:pPr>
      <w:widowControl w:val="0"/>
      <w:numPr>
        <w:numId w:val="12"/>
      </w:numPr>
      <w:autoSpaceDE w:val="0"/>
      <w:autoSpaceDN w:val="0"/>
      <w:adjustRightInd w:val="0"/>
      <w:spacing w:line="240" w:lineRule="auto"/>
    </w:pPr>
    <w:rPr>
      <w:rFonts w:ascii="V&amp;W Syntax (Adobe)" w:hAnsi="V&amp;W Syntax (Adobe)" w:cs="Arial"/>
      <w:snapToGrid w:val="0"/>
      <w:color w:val="000000"/>
      <w:sz w:val="20"/>
      <w:szCs w:val="20"/>
      <w:lang w:val="en-US"/>
    </w:rPr>
  </w:style>
  <w:style w:type="paragraph" w:customStyle="1" w:styleId="OpmaakprofielKop1UitvullenLinks0cmVerkeerd-om076cmRegel">
    <w:name w:val="Opmaakprofiel Kop 1 + Uitvullen Links:  0 cm Verkeerd-om:  076 cm Regel..."/>
    <w:basedOn w:val="Kop1"/>
    <w:pPr>
      <w:numPr>
        <w:numId w:val="14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60" w:line="240" w:lineRule="auto"/>
      <w:ind w:left="0"/>
      <w:jc w:val="both"/>
    </w:pPr>
    <w:rPr>
      <w:rFonts w:cs="Times New Roman"/>
      <w:sz w:val="28"/>
      <w:szCs w:val="20"/>
    </w:rPr>
  </w:style>
  <w:style w:type="paragraph" w:customStyle="1" w:styleId="OpmaakprofielOpmaakprofielKop2UitvullenLinks121cmVerkeerd-om">
    <w:name w:val="Opmaakprofiel Opmaakprofiel Kop 2 + Uitvullen Links:  121 cm Verkeerd-om:  ..."/>
    <w:basedOn w:val="Standaard"/>
    <w:pPr>
      <w:keepNext/>
      <w:numPr>
        <w:ilvl w:val="1"/>
        <w:numId w:val="15"/>
      </w:numPr>
      <w:tabs>
        <w:tab w:val="left" w:pos="227"/>
        <w:tab w:val="left" w:pos="680"/>
      </w:tabs>
      <w:autoSpaceDE w:val="0"/>
      <w:autoSpaceDN w:val="0"/>
      <w:adjustRightInd w:val="0"/>
      <w:spacing w:before="240" w:after="60" w:line="240" w:lineRule="auto"/>
      <w:jc w:val="both"/>
      <w:outlineLvl w:val="1"/>
    </w:pPr>
    <w:rPr>
      <w:b/>
      <w:bCs/>
      <w:i/>
      <w:iCs/>
      <w:sz w:val="24"/>
      <w:szCs w:val="20"/>
    </w:rPr>
  </w:style>
  <w:style w:type="paragraph" w:styleId="Plattetekst2">
    <w:name w:val="Body Text 2"/>
    <w:basedOn w:val="Standaard"/>
    <w:link w:val="Plattetekst2Char"/>
    <w:pPr>
      <w:autoSpaceDE w:val="0"/>
      <w:autoSpaceDN w:val="0"/>
      <w:adjustRightInd w:val="0"/>
      <w:jc w:val="center"/>
    </w:pPr>
    <w:rPr>
      <w:b/>
      <w:bCs/>
      <w:color w:val="000000"/>
      <w:sz w:val="24"/>
      <w:szCs w:val="48"/>
    </w:rPr>
  </w:style>
  <w:style w:type="paragraph" w:styleId="Plattetekst3">
    <w:name w:val="Body Text 3"/>
    <w:basedOn w:val="Standaard"/>
    <w:link w:val="Plattetekst3Char"/>
    <w:pPr>
      <w:autoSpaceDE w:val="0"/>
      <w:autoSpaceDN w:val="0"/>
      <w:adjustRightInd w:val="0"/>
      <w:jc w:val="center"/>
    </w:pPr>
    <w:rPr>
      <w:color w:val="000000"/>
      <w:sz w:val="24"/>
      <w:szCs w:val="48"/>
      <w:lang w:val="en-US"/>
    </w:rPr>
  </w:style>
  <w:style w:type="paragraph" w:styleId="Documentstructuur">
    <w:name w:val="Document Map"/>
    <w:basedOn w:val="Standaard"/>
    <w:link w:val="DocumentstructuurChar"/>
    <w:semiHidden/>
    <w:rsid w:val="00767D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maakwissen">
    <w:name w:val="Opmaak wissen"/>
    <w:basedOn w:val="Kop3"/>
    <w:rsid w:val="00767D40"/>
  </w:style>
  <w:style w:type="character" w:customStyle="1" w:styleId="Kop2Char">
    <w:name w:val="Kop 2 Char"/>
    <w:aliases w:val="Paragraafkop Char,Pargagraaf Char,paragraaf Char"/>
    <w:link w:val="Kop2"/>
    <w:rsid w:val="00860550"/>
    <w:rPr>
      <w:rFonts w:ascii="Verdana" w:hAnsi="Verdana" w:cs="Arial"/>
      <w:b/>
      <w:bCs/>
      <w:iCs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9C52F0"/>
    <w:pPr>
      <w:widowControl/>
      <w:overflowPunct/>
      <w:autoSpaceDE/>
      <w:autoSpaceDN/>
      <w:adjustRightInd/>
      <w:spacing w:line="240" w:lineRule="atLeast"/>
      <w:jc w:val="left"/>
      <w:textAlignment w:val="auto"/>
    </w:pPr>
    <w:rPr>
      <w:rFonts w:ascii="Verdana" w:hAnsi="Verdana"/>
      <w:b/>
      <w:bCs/>
    </w:rPr>
  </w:style>
  <w:style w:type="table" w:styleId="Tabelraster">
    <w:name w:val="Table Grid"/>
    <w:basedOn w:val="Standaardtabel"/>
    <w:rsid w:val="00DB4BAF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Hoofdstuk Char,Hoofdstukkop Char,hoofdstuk Char"/>
    <w:link w:val="Kop1"/>
    <w:rsid w:val="00860550"/>
    <w:rPr>
      <w:rFonts w:ascii="Verdana" w:hAnsi="Verdana" w:cs="Arial"/>
      <w:b/>
      <w:bCs/>
      <w:kern w:val="32"/>
      <w:sz w:val="18"/>
      <w:szCs w:val="18"/>
    </w:rPr>
  </w:style>
  <w:style w:type="character" w:customStyle="1" w:styleId="broodtekstChar">
    <w:name w:val="broodtekst Char"/>
    <w:link w:val="broodtekst"/>
    <w:rsid w:val="004F5A52"/>
    <w:rPr>
      <w:rFonts w:ascii="Verdana" w:hAnsi="Verdana"/>
      <w:sz w:val="18"/>
      <w:szCs w:val="18"/>
      <w:lang w:val="nl-NL" w:eastAsia="nl-NL" w:bidi="ar-SA"/>
    </w:rPr>
  </w:style>
  <w:style w:type="paragraph" w:styleId="Lijstopsomteken5">
    <w:name w:val="List Bullet 5"/>
    <w:basedOn w:val="Standaard"/>
    <w:rsid w:val="009B1940"/>
    <w:pPr>
      <w:numPr>
        <w:numId w:val="17"/>
      </w:numPr>
      <w:tabs>
        <w:tab w:val="num" w:pos="1492"/>
      </w:tabs>
      <w:ind w:left="1492" w:hanging="360"/>
    </w:pPr>
  </w:style>
  <w:style w:type="paragraph" w:customStyle="1" w:styleId="artikel">
    <w:name w:val="artikel"/>
    <w:basedOn w:val="Paragraaf"/>
    <w:rsid w:val="009B1940"/>
    <w:pPr>
      <w:numPr>
        <w:numId w:val="16"/>
      </w:numPr>
    </w:pPr>
    <w:rPr>
      <w:b w:val="0"/>
    </w:rPr>
  </w:style>
  <w:style w:type="paragraph" w:styleId="Lijstalinea">
    <w:name w:val="List Paragraph"/>
    <w:basedOn w:val="Lijstalinea1"/>
    <w:link w:val="LijstalineaChar"/>
    <w:uiPriority w:val="99"/>
    <w:qFormat/>
    <w:rsid w:val="00B33BB1"/>
  </w:style>
  <w:style w:type="character" w:customStyle="1" w:styleId="LijstalineaChar">
    <w:name w:val="Lijstalinea Char"/>
    <w:link w:val="Lijstalinea"/>
    <w:uiPriority w:val="99"/>
    <w:rsid w:val="00B33BB1"/>
    <w:rPr>
      <w:rFonts w:ascii="Verdana" w:hAnsi="Verdana"/>
      <w:sz w:val="18"/>
      <w:szCs w:val="24"/>
    </w:rPr>
  </w:style>
  <w:style w:type="paragraph" w:customStyle="1" w:styleId="Lijstalinea1">
    <w:name w:val="Lijstalinea1"/>
    <w:basedOn w:val="Standaard"/>
    <w:semiHidden/>
    <w:rsid w:val="00B33BB1"/>
    <w:pPr>
      <w:numPr>
        <w:numId w:val="19"/>
      </w:numPr>
    </w:pPr>
  </w:style>
  <w:style w:type="paragraph" w:customStyle="1" w:styleId="Huisstijl-Titel">
    <w:name w:val="Huisstijl - Titel"/>
    <w:basedOn w:val="Standaard"/>
    <w:semiHidden/>
    <w:rsid w:val="00B33BB1"/>
    <w:pPr>
      <w:spacing w:before="60"/>
    </w:pPr>
    <w:rPr>
      <w:sz w:val="24"/>
    </w:rPr>
  </w:style>
  <w:style w:type="paragraph" w:customStyle="1" w:styleId="Huisstijl-Colofon">
    <w:name w:val="Huisstijl - Colofon"/>
    <w:basedOn w:val="Standaard"/>
    <w:semiHidden/>
    <w:rsid w:val="00B33BB1"/>
  </w:style>
  <w:style w:type="character" w:customStyle="1" w:styleId="TekstopmerkingChar">
    <w:name w:val="Tekst opmerking Char"/>
    <w:link w:val="Tekstopmerking"/>
    <w:rsid w:val="00EC53F9"/>
    <w:rPr>
      <w:rFonts w:ascii="V&amp;W Syntax (Adobe)" w:hAnsi="V&amp;W Syntax (Adobe)"/>
    </w:rPr>
  </w:style>
  <w:style w:type="paragraph" w:customStyle="1" w:styleId="Bijlage">
    <w:name w:val="Bijlage"/>
    <w:basedOn w:val="Kop1"/>
    <w:link w:val="BijlageChar"/>
    <w:rsid w:val="00A82DD3"/>
    <w:pPr>
      <w:numPr>
        <w:numId w:val="20"/>
      </w:numPr>
    </w:pPr>
    <w:rPr>
      <w:szCs w:val="24"/>
    </w:rPr>
  </w:style>
  <w:style w:type="character" w:customStyle="1" w:styleId="BijlageChar">
    <w:name w:val="Bijlage Char"/>
    <w:link w:val="Bijlage"/>
    <w:rsid w:val="00A82DD3"/>
    <w:rPr>
      <w:rFonts w:ascii="Verdana" w:hAnsi="Verdana" w:cs="Arial"/>
      <w:b/>
      <w:bCs/>
      <w:kern w:val="32"/>
      <w:sz w:val="18"/>
      <w:szCs w:val="24"/>
    </w:rPr>
  </w:style>
  <w:style w:type="paragraph" w:customStyle="1" w:styleId="OpmaakprofielTussenkopVerdanaRegelafstandenkel">
    <w:name w:val="Opmaakprofiel Tussenkop + Verdana Regelafstand:  enkel"/>
    <w:basedOn w:val="Tussenkop"/>
    <w:rsid w:val="00AF1F93"/>
    <w:pPr>
      <w:tabs>
        <w:tab w:val="clear" w:pos="227"/>
        <w:tab w:val="clear" w:pos="454"/>
        <w:tab w:val="clear" w:pos="680"/>
      </w:tabs>
      <w:autoSpaceDE/>
      <w:autoSpaceDN/>
      <w:adjustRightInd/>
      <w:spacing w:before="0" w:line="240" w:lineRule="auto"/>
      <w:ind w:left="482" w:hanging="482"/>
    </w:pPr>
    <w:rPr>
      <w:b/>
      <w:bCs/>
      <w:i w:val="0"/>
      <w:sz w:val="20"/>
      <w:szCs w:val="20"/>
    </w:rPr>
  </w:style>
  <w:style w:type="paragraph" w:customStyle="1" w:styleId="OpmaakprofielRapportTitelVerdana24ptVetLinks032cm">
    <w:name w:val="Opmaakprofiel RapportTitel + Verdana 24 pt Vet Links:  032 cm"/>
    <w:basedOn w:val="RapportTitel"/>
    <w:rsid w:val="00AF1F93"/>
    <w:pPr>
      <w:ind w:left="180"/>
    </w:pPr>
    <w:rPr>
      <w:rFonts w:ascii="Verdana" w:hAnsi="Verdana"/>
      <w:b/>
      <w:bCs/>
      <w:sz w:val="48"/>
    </w:rPr>
  </w:style>
  <w:style w:type="paragraph" w:customStyle="1" w:styleId="subsubparagraaf">
    <w:name w:val="subsubparagraaf"/>
    <w:basedOn w:val="broodtekst"/>
    <w:next w:val="Standaard"/>
    <w:link w:val="subsubparagraafChar"/>
    <w:rsid w:val="00AF1F93"/>
    <w:pPr>
      <w:tabs>
        <w:tab w:val="clear" w:pos="227"/>
        <w:tab w:val="clear" w:pos="454"/>
        <w:tab w:val="clear" w:pos="680"/>
        <w:tab w:val="left" w:pos="1162"/>
      </w:tabs>
      <w:spacing w:before="240" w:after="120"/>
      <w:ind w:left="1134" w:hanging="1134"/>
    </w:pPr>
    <w:rPr>
      <w:rFonts w:cs="V&amp;W Syntax (Adobe)"/>
      <w:i/>
      <w:color w:val="000000"/>
      <w:u w:val="single"/>
    </w:rPr>
  </w:style>
  <w:style w:type="paragraph" w:customStyle="1" w:styleId="Verborgentekst0">
    <w:name w:val="Verborgen tekst"/>
    <w:basedOn w:val="Standaard"/>
    <w:link w:val="VerborgentekstChar"/>
    <w:rsid w:val="00AF1F93"/>
    <w:rPr>
      <w:rFonts w:ascii="V&amp;W Syntax (Adobe)" w:hAnsi="V&amp;W Syntax (Adobe)"/>
      <w:i/>
      <w:vanish/>
      <w:color w:val="339966"/>
      <w:lang w:eastAsia="en-US"/>
    </w:rPr>
  </w:style>
  <w:style w:type="paragraph" w:customStyle="1" w:styleId="subsubsubparagraaf">
    <w:name w:val="subsubsubparagraaf"/>
    <w:basedOn w:val="broodtekst"/>
    <w:next w:val="broodtekst"/>
    <w:rsid w:val="00AF1F93"/>
    <w:pPr>
      <w:tabs>
        <w:tab w:val="clear" w:pos="227"/>
        <w:tab w:val="clear" w:pos="454"/>
        <w:tab w:val="clear" w:pos="680"/>
        <w:tab w:val="left" w:pos="1191"/>
      </w:tabs>
      <w:spacing w:before="120" w:after="120"/>
      <w:ind w:left="794" w:hanging="794"/>
    </w:pPr>
    <w:rPr>
      <w:u w:val="single"/>
    </w:rPr>
  </w:style>
  <w:style w:type="character" w:customStyle="1" w:styleId="subsubparagraafChar">
    <w:name w:val="subsubparagraaf Char"/>
    <w:link w:val="subsubparagraaf"/>
    <w:rsid w:val="00AF1F93"/>
    <w:rPr>
      <w:rFonts w:ascii="Verdana" w:hAnsi="Verdana" w:cs="V&amp;W Syntax (Adobe)"/>
      <w:i/>
      <w:color w:val="000000"/>
      <w:sz w:val="18"/>
      <w:szCs w:val="18"/>
      <w:u w:val="single"/>
    </w:rPr>
  </w:style>
  <w:style w:type="paragraph" w:customStyle="1" w:styleId="OpmaakprofielBijlage">
    <w:name w:val="Opmaakprofiel Bijlage +"/>
    <w:basedOn w:val="Bijlage"/>
    <w:link w:val="OpmaakprofielBijlageChar"/>
    <w:rsid w:val="00AF1F93"/>
    <w:pPr>
      <w:numPr>
        <w:numId w:val="21"/>
      </w:numPr>
    </w:pPr>
  </w:style>
  <w:style w:type="character" w:customStyle="1" w:styleId="OpmaakprofielBijlageChar">
    <w:name w:val="Opmaakprofiel Bijlage + Char"/>
    <w:link w:val="OpmaakprofielBijlage"/>
    <w:rsid w:val="00AF1F93"/>
    <w:rPr>
      <w:rFonts w:ascii="Verdana" w:hAnsi="Verdana" w:cs="Arial"/>
      <w:b/>
      <w:bCs/>
      <w:kern w:val="32"/>
      <w:sz w:val="18"/>
      <w:szCs w:val="24"/>
    </w:rPr>
  </w:style>
  <w:style w:type="paragraph" w:customStyle="1" w:styleId="Opmaakprofiel1">
    <w:name w:val="Opmaakprofiel1"/>
    <w:basedOn w:val="Kop1"/>
    <w:rsid w:val="00AF1F93"/>
    <w:pPr>
      <w:numPr>
        <w:numId w:val="22"/>
      </w:numPr>
      <w:ind w:left="432" w:hanging="432"/>
    </w:pPr>
    <w:rPr>
      <w:szCs w:val="24"/>
    </w:rPr>
  </w:style>
  <w:style w:type="paragraph" w:customStyle="1" w:styleId="Huisstijl-Ondertekeningvervolg">
    <w:name w:val="Huisstijl - Ondertekening vervolg"/>
    <w:basedOn w:val="Standaard"/>
    <w:rsid w:val="00AF1F93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character" w:styleId="Zwaar">
    <w:name w:val="Strong"/>
    <w:uiPriority w:val="22"/>
    <w:rsid w:val="00AF1F93"/>
    <w:rPr>
      <w:b/>
      <w:bCs/>
    </w:rPr>
  </w:style>
  <w:style w:type="numbering" w:customStyle="1" w:styleId="Lijststijl">
    <w:name w:val="Lijststijl"/>
    <w:uiPriority w:val="99"/>
    <w:rsid w:val="00AF1F93"/>
    <w:pPr>
      <w:numPr>
        <w:numId w:val="23"/>
      </w:numPr>
    </w:pPr>
  </w:style>
  <w:style w:type="character" w:customStyle="1" w:styleId="VoetnoottekstChar">
    <w:name w:val="Voetnoottekst Char"/>
    <w:link w:val="Voetnoottekst"/>
    <w:semiHidden/>
    <w:rsid w:val="00AF1F93"/>
    <w:rPr>
      <w:rFonts w:ascii="Verdana" w:hAnsi="Verdana"/>
      <w:sz w:val="13"/>
    </w:rPr>
  </w:style>
  <w:style w:type="character" w:customStyle="1" w:styleId="VoettekstChar">
    <w:name w:val="Voettekst Char"/>
    <w:link w:val="Voettekst"/>
    <w:uiPriority w:val="99"/>
    <w:rsid w:val="00AF1F93"/>
    <w:rPr>
      <w:rFonts w:ascii="Verdana" w:hAnsi="Verdana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F1F93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Ondertitel">
    <w:name w:val="Subtitle"/>
    <w:basedOn w:val="Standaard"/>
    <w:next w:val="Standaard"/>
    <w:link w:val="OndertitelChar"/>
    <w:qFormat/>
    <w:rsid w:val="00E95B04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OndertitelChar">
    <w:name w:val="Ondertitel Char"/>
    <w:link w:val="Ondertitel"/>
    <w:rsid w:val="00E95B04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unhideWhenUsed/>
    <w:qFormat/>
    <w:rsid w:val="00A56570"/>
    <w:pPr>
      <w:spacing w:line="240" w:lineRule="exac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Kop3Char">
    <w:name w:val="Kop 3 Char"/>
    <w:aliases w:val="Subparagraafkop Char,subparagraaf Char"/>
    <w:link w:val="Kop3"/>
    <w:rsid w:val="006C5F9A"/>
    <w:rPr>
      <w:rFonts w:ascii="Verdana" w:hAnsi="Verdana" w:cs="Arial"/>
      <w:iCs/>
      <w:sz w:val="18"/>
      <w:szCs w:val="18"/>
      <w:lang w:val="nl"/>
    </w:rPr>
  </w:style>
  <w:style w:type="character" w:customStyle="1" w:styleId="Kop4Char">
    <w:name w:val="Kop 4 Char"/>
    <w:aliases w:val="Kopje Char,Kop 4a Char,TbsKop 4 Char,Kop 4 cursief Char,Sub4 Char"/>
    <w:link w:val="Kop4"/>
    <w:rsid w:val="00A56570"/>
    <w:rPr>
      <w:rFonts w:ascii="Verdana" w:hAnsi="Verdana"/>
      <w:bCs/>
      <w:sz w:val="18"/>
      <w:szCs w:val="18"/>
    </w:rPr>
  </w:style>
  <w:style w:type="paragraph" w:styleId="Titel0">
    <w:name w:val="Title"/>
    <w:basedOn w:val="Standaard"/>
    <w:next w:val="Standaard"/>
    <w:link w:val="TitelChar"/>
    <w:uiPriority w:val="10"/>
    <w:rsid w:val="00A56570"/>
    <w:pPr>
      <w:pBdr>
        <w:bottom w:val="single" w:sz="8" w:space="4" w:color="F9E11E"/>
      </w:pBdr>
      <w:spacing w:after="300"/>
    </w:pPr>
    <w:rPr>
      <w:spacing w:val="5"/>
      <w:kern w:val="28"/>
      <w:sz w:val="52"/>
      <w:szCs w:val="52"/>
    </w:rPr>
  </w:style>
  <w:style w:type="character" w:customStyle="1" w:styleId="TitelChar">
    <w:name w:val="Titel Char"/>
    <w:link w:val="Titel0"/>
    <w:uiPriority w:val="10"/>
    <w:rsid w:val="00A56570"/>
    <w:rPr>
      <w:rFonts w:ascii="Verdana" w:hAnsi="Verdana"/>
      <w:spacing w:val="5"/>
      <w:kern w:val="28"/>
      <w:sz w:val="52"/>
      <w:szCs w:val="52"/>
    </w:rPr>
  </w:style>
  <w:style w:type="character" w:customStyle="1" w:styleId="KoptekstChar">
    <w:name w:val="Koptekst Char"/>
    <w:link w:val="Koptekst"/>
    <w:rsid w:val="00A56570"/>
    <w:rPr>
      <w:rFonts w:ascii="Verdana" w:hAnsi="Verdana"/>
      <w:sz w:val="18"/>
      <w:szCs w:val="18"/>
    </w:rPr>
  </w:style>
  <w:style w:type="character" w:customStyle="1" w:styleId="BallontekstChar">
    <w:name w:val="Ballontekst Char"/>
    <w:link w:val="Ballontekst"/>
    <w:semiHidden/>
    <w:rsid w:val="00A56570"/>
    <w:rPr>
      <w:rFonts w:ascii="Tahoma" w:hAnsi="Tahoma" w:cs="Tahoma"/>
      <w:sz w:val="16"/>
      <w:szCs w:val="16"/>
    </w:rPr>
  </w:style>
  <w:style w:type="numbering" w:customStyle="1" w:styleId="Stijl2">
    <w:name w:val="Stijl2"/>
    <w:uiPriority w:val="99"/>
    <w:rsid w:val="00A56570"/>
    <w:pPr>
      <w:numPr>
        <w:numId w:val="25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A56570"/>
    <w:pPr>
      <w:numPr>
        <w:numId w:val="26"/>
      </w:numPr>
    </w:pPr>
  </w:style>
  <w:style w:type="character" w:customStyle="1" w:styleId="LijstmetopsommingstekensChar">
    <w:name w:val="Lijst met opsommingstekens Char"/>
    <w:link w:val="Lijstmetopsommingstekens"/>
    <w:uiPriority w:val="10"/>
    <w:rsid w:val="00A56570"/>
    <w:rPr>
      <w:rFonts w:ascii="Verdana" w:hAnsi="Verdana"/>
      <w:sz w:val="18"/>
      <w:szCs w:val="24"/>
    </w:rPr>
  </w:style>
  <w:style w:type="table" w:styleId="Lichtearcering">
    <w:name w:val="Light Shading"/>
    <w:basedOn w:val="Standaardtabel"/>
    <w:uiPriority w:val="60"/>
    <w:rsid w:val="00A56570"/>
    <w:rPr>
      <w:rFonts w:ascii="Verdana" w:eastAsia="Verdana" w:hAnsi="Verdana"/>
      <w:color w:val="005B9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7BC7"/>
        <w:bottom w:val="single" w:sz="8" w:space="0" w:color="007BC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</w:style>
  <w:style w:type="table" w:styleId="Lichtearcering-accent1">
    <w:name w:val="Light Shading Accent 1"/>
    <w:basedOn w:val="Standaardtabel"/>
    <w:uiPriority w:val="60"/>
    <w:rsid w:val="00A56570"/>
    <w:rPr>
      <w:rFonts w:ascii="Verdana" w:eastAsia="Verdana" w:hAnsi="Verdana"/>
      <w:color w:val="CBB50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F9E11E"/>
        <w:bottom w:val="single" w:sz="8" w:space="0" w:color="F9E1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</w:style>
  <w:style w:type="table" w:styleId="Lichtearcering-accent3">
    <w:name w:val="Light Shading Accent 3"/>
    <w:basedOn w:val="Standaardtabel"/>
    <w:uiPriority w:val="60"/>
    <w:rsid w:val="00A56570"/>
    <w:rPr>
      <w:rFonts w:ascii="Verdana" w:eastAsia="Verdana" w:hAnsi="Verdana"/>
      <w:color w:val="9F2016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D52B1E"/>
        <w:bottom w:val="single" w:sz="8" w:space="0" w:color="D52B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</w:style>
  <w:style w:type="character" w:customStyle="1" w:styleId="Kop5Char">
    <w:name w:val="Kop 5 Char"/>
    <w:aliases w:val="TbsKop 5 Char"/>
    <w:link w:val="Kop5"/>
    <w:rsid w:val="00A56570"/>
    <w:rPr>
      <w:rFonts w:ascii="Verdana" w:hAnsi="Verdana"/>
      <w:b/>
      <w:bCs/>
      <w:i/>
      <w:iCs/>
      <w:sz w:val="26"/>
      <w:szCs w:val="26"/>
    </w:rPr>
  </w:style>
  <w:style w:type="character" w:styleId="Intensievebenadrukking">
    <w:name w:val="Intense Emphasis"/>
    <w:uiPriority w:val="21"/>
    <w:rsid w:val="00A56570"/>
    <w:rPr>
      <w:b/>
      <w:bCs/>
      <w:i/>
      <w:iCs/>
      <w:color w:val="F9E11E"/>
    </w:rPr>
  </w:style>
  <w:style w:type="character" w:styleId="Nadruk">
    <w:name w:val="Emphasis"/>
    <w:uiPriority w:val="20"/>
    <w:rsid w:val="00A56570"/>
    <w:rPr>
      <w:i/>
      <w:iCs/>
    </w:rPr>
  </w:style>
  <w:style w:type="character" w:styleId="Subtielebenadrukking">
    <w:name w:val="Subtle Emphasis"/>
    <w:uiPriority w:val="19"/>
    <w:rsid w:val="00A56570"/>
    <w:rPr>
      <w:i/>
      <w:iCs/>
      <w:color w:val="64C3FF"/>
    </w:rPr>
  </w:style>
  <w:style w:type="paragraph" w:styleId="Citaat">
    <w:name w:val="Quote"/>
    <w:basedOn w:val="Standaard"/>
    <w:next w:val="Standaard"/>
    <w:link w:val="CitaatChar"/>
    <w:uiPriority w:val="29"/>
    <w:rsid w:val="00A56570"/>
    <w:rPr>
      <w:i/>
      <w:iCs/>
      <w:color w:val="007BC7"/>
    </w:rPr>
  </w:style>
  <w:style w:type="character" w:customStyle="1" w:styleId="CitaatChar">
    <w:name w:val="Citaat Char"/>
    <w:link w:val="Citaat"/>
    <w:uiPriority w:val="29"/>
    <w:rsid w:val="00A56570"/>
    <w:rPr>
      <w:rFonts w:ascii="Verdana" w:hAnsi="Verdana"/>
      <w:i/>
      <w:iCs/>
      <w:color w:val="007BC7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56570"/>
    <w:pPr>
      <w:pBdr>
        <w:bottom w:val="single" w:sz="4" w:space="4" w:color="F9E11E"/>
      </w:pBdr>
      <w:spacing w:before="200" w:after="280"/>
      <w:ind w:left="936" w:right="936"/>
    </w:pPr>
    <w:rPr>
      <w:b/>
      <w:bCs/>
      <w:i/>
      <w:iCs/>
      <w:color w:val="F9E11E"/>
    </w:rPr>
  </w:style>
  <w:style w:type="character" w:customStyle="1" w:styleId="DuidelijkcitaatChar">
    <w:name w:val="Duidelijk citaat Char"/>
    <w:link w:val="Duidelijkcitaat"/>
    <w:uiPriority w:val="30"/>
    <w:rsid w:val="00A56570"/>
    <w:rPr>
      <w:rFonts w:ascii="Verdana" w:hAnsi="Verdana"/>
      <w:b/>
      <w:bCs/>
      <w:i/>
      <w:iCs/>
      <w:color w:val="F9E11E"/>
      <w:sz w:val="18"/>
      <w:szCs w:val="24"/>
    </w:rPr>
  </w:style>
  <w:style w:type="character" w:styleId="Intensieveverwijzing">
    <w:name w:val="Intense Reference"/>
    <w:uiPriority w:val="32"/>
    <w:rsid w:val="00A56570"/>
    <w:rPr>
      <w:b/>
      <w:bCs/>
      <w:smallCaps/>
      <w:color w:val="007BC7"/>
      <w:spacing w:val="5"/>
      <w:u w:val="single"/>
    </w:rPr>
  </w:style>
  <w:style w:type="character" w:styleId="Titelvanboek">
    <w:name w:val="Book Title"/>
    <w:uiPriority w:val="33"/>
    <w:rsid w:val="00A56570"/>
    <w:rPr>
      <w:b/>
      <w:bCs/>
      <w:smallCaps/>
      <w:spacing w:val="5"/>
    </w:rPr>
  </w:style>
  <w:style w:type="character" w:customStyle="1" w:styleId="Kop6Char">
    <w:name w:val="Kop 6 Char"/>
    <w:aliases w:val="Tussenkop 2 Char"/>
    <w:link w:val="Kop6"/>
    <w:rsid w:val="00A56570"/>
    <w:rPr>
      <w:b/>
      <w:bCs/>
      <w:sz w:val="22"/>
      <w:szCs w:val="22"/>
    </w:rPr>
  </w:style>
  <w:style w:type="character" w:customStyle="1" w:styleId="Kop7Char">
    <w:name w:val="Kop 7 Char"/>
    <w:aliases w:val="Tussenkop 3 Char"/>
    <w:link w:val="Kop7"/>
    <w:rsid w:val="00A56570"/>
    <w:rPr>
      <w:sz w:val="24"/>
      <w:szCs w:val="24"/>
    </w:rPr>
  </w:style>
  <w:style w:type="character" w:customStyle="1" w:styleId="Kop8Char">
    <w:name w:val="Kop 8 Char"/>
    <w:aliases w:val="Tussenkop 4 Char"/>
    <w:link w:val="Kop8"/>
    <w:rsid w:val="00A56570"/>
    <w:rPr>
      <w:i/>
      <w:iCs/>
      <w:sz w:val="24"/>
      <w:szCs w:val="24"/>
    </w:rPr>
  </w:style>
  <w:style w:type="character" w:customStyle="1" w:styleId="Kop9Char">
    <w:name w:val="Kop 9 Char"/>
    <w:aliases w:val="Tabelkop 1 Char,Reference Appendix Char"/>
    <w:link w:val="Kop9"/>
    <w:rsid w:val="00A56570"/>
    <w:rPr>
      <w:rFonts w:ascii="Arial" w:hAnsi="Arial" w:cs="Arial"/>
      <w:sz w:val="22"/>
      <w:szCs w:val="22"/>
    </w:rPr>
  </w:style>
  <w:style w:type="character" w:customStyle="1" w:styleId="PlattetekstChar">
    <w:name w:val="Platte tekst Char"/>
    <w:link w:val="Plattetekst"/>
    <w:rsid w:val="00A56570"/>
    <w:rPr>
      <w:rFonts w:ascii="V&amp;W Syntax (Adobe)" w:hAnsi="V&amp;W Syntax (Adobe)" w:cs="Arial"/>
    </w:rPr>
  </w:style>
  <w:style w:type="character" w:customStyle="1" w:styleId="Plattetekstinspringen2Char">
    <w:name w:val="Platte tekst inspringen 2 Char"/>
    <w:link w:val="Plattetekstinspringen2"/>
    <w:rsid w:val="00A56570"/>
    <w:rPr>
      <w:rFonts w:ascii="V&amp;W Syntax (Adobe)" w:hAnsi="V&amp;W Syntax (Adobe)"/>
      <w:b/>
      <w:bCs/>
      <w:sz w:val="22"/>
    </w:rPr>
  </w:style>
  <w:style w:type="paragraph" w:customStyle="1" w:styleId="Ballontekst10">
    <w:name w:val="Ballontekst1"/>
    <w:basedOn w:val="Standaard"/>
    <w:semiHidden/>
    <w:rsid w:val="00A56570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TML-voorafopgemaaktChar">
    <w:name w:val="HTML - vooraf opgemaakt Char"/>
    <w:aliases w:val=" vooraf opgemaakt Char"/>
    <w:link w:val="HTML-voorafopgemaakt"/>
    <w:rsid w:val="00A56570"/>
    <w:rPr>
      <w:rFonts w:ascii="Courier New" w:hAnsi="Courier New" w:cs="Courier New"/>
    </w:rPr>
  </w:style>
  <w:style w:type="character" w:customStyle="1" w:styleId="PlattetekstinspringenChar">
    <w:name w:val="Platte tekst inspringen Char"/>
    <w:link w:val="Plattetekstinspringen"/>
    <w:rsid w:val="00A56570"/>
    <w:rPr>
      <w:rFonts w:ascii="Verdana" w:hAnsi="Verdana"/>
      <w:i/>
      <w:iCs/>
      <w:sz w:val="18"/>
      <w:szCs w:val="24"/>
    </w:rPr>
  </w:style>
  <w:style w:type="character" w:customStyle="1" w:styleId="Plattetekstinspringen3Char">
    <w:name w:val="Platte tekst inspringen 3 Char"/>
    <w:link w:val="Plattetekstinspringen3"/>
    <w:rsid w:val="00A56570"/>
    <w:rPr>
      <w:rFonts w:ascii="Verdana" w:hAnsi="Verdana"/>
      <w:sz w:val="18"/>
      <w:szCs w:val="24"/>
    </w:rPr>
  </w:style>
  <w:style w:type="character" w:customStyle="1" w:styleId="TekstzonderopmaakChar">
    <w:name w:val="Tekst zonder opmaak Char"/>
    <w:link w:val="Tekstzonderopmaak"/>
    <w:rsid w:val="00A56570"/>
    <w:rPr>
      <w:rFonts w:ascii="Courier New" w:hAnsi="Courier New" w:cs="Courier New"/>
      <w:lang w:eastAsia="en-US"/>
    </w:rPr>
  </w:style>
  <w:style w:type="character" w:customStyle="1" w:styleId="Plattetekst2Char">
    <w:name w:val="Platte tekst 2 Char"/>
    <w:link w:val="Plattetekst2"/>
    <w:rsid w:val="00A56570"/>
    <w:rPr>
      <w:rFonts w:ascii="Verdana" w:hAnsi="Verdana"/>
      <w:b/>
      <w:bCs/>
      <w:color w:val="000000"/>
      <w:sz w:val="24"/>
      <w:szCs w:val="48"/>
    </w:rPr>
  </w:style>
  <w:style w:type="character" w:customStyle="1" w:styleId="Plattetekst3Char">
    <w:name w:val="Platte tekst 3 Char"/>
    <w:link w:val="Plattetekst3"/>
    <w:rsid w:val="00A56570"/>
    <w:rPr>
      <w:rFonts w:ascii="Verdana" w:hAnsi="Verdana"/>
      <w:color w:val="000000"/>
      <w:sz w:val="24"/>
      <w:szCs w:val="48"/>
      <w:lang w:val="en-US"/>
    </w:rPr>
  </w:style>
  <w:style w:type="character" w:customStyle="1" w:styleId="DocumentstructuurChar">
    <w:name w:val="Documentstructuur Char"/>
    <w:link w:val="Documentstructuur"/>
    <w:semiHidden/>
    <w:rsid w:val="00A56570"/>
    <w:rPr>
      <w:rFonts w:ascii="Tahoma" w:hAnsi="Tahoma" w:cs="Tahoma"/>
      <w:shd w:val="clear" w:color="auto" w:fill="000080"/>
    </w:rPr>
  </w:style>
  <w:style w:type="character" w:customStyle="1" w:styleId="OnderwerpvanopmerkingChar">
    <w:name w:val="Onderwerp van opmerking Char"/>
    <w:link w:val="Onderwerpvanopmerking"/>
    <w:semiHidden/>
    <w:rsid w:val="00A56570"/>
    <w:rPr>
      <w:rFonts w:ascii="Verdana" w:hAnsi="Verdana"/>
      <w:b/>
      <w:bCs/>
    </w:rPr>
  </w:style>
  <w:style w:type="paragraph" w:styleId="Berichtkop">
    <w:name w:val="Message Header"/>
    <w:basedOn w:val="Standaard"/>
    <w:link w:val="BerichtkopChar"/>
    <w:rsid w:val="00E53F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BerichtkopChar">
    <w:name w:val="Berichtkop Char"/>
    <w:link w:val="Berichtkop"/>
    <w:rsid w:val="00E53F71"/>
    <w:rPr>
      <w:rFonts w:ascii="Cambria" w:eastAsia="Times New Roman" w:hAnsi="Cambria" w:cs="Times New Roman"/>
      <w:sz w:val="24"/>
      <w:szCs w:val="24"/>
      <w:shd w:val="pct20" w:color="auto" w:fill="auto"/>
    </w:rPr>
  </w:style>
  <w:style w:type="numbering" w:customStyle="1" w:styleId="Stijl1">
    <w:name w:val="Stijl1"/>
    <w:uiPriority w:val="99"/>
    <w:rsid w:val="00801D1D"/>
    <w:pPr>
      <w:numPr>
        <w:numId w:val="42"/>
      </w:numPr>
    </w:pPr>
  </w:style>
  <w:style w:type="paragraph" w:customStyle="1" w:styleId="Bijlagepar">
    <w:name w:val="Bijlage par."/>
    <w:basedOn w:val="BijlageKop2"/>
    <w:link w:val="BijlageparChar"/>
    <w:qFormat/>
    <w:rsid w:val="00F5409B"/>
    <w:pPr>
      <w:numPr>
        <w:ilvl w:val="1"/>
      </w:numPr>
      <w:ind w:hanging="1015"/>
    </w:pPr>
  </w:style>
  <w:style w:type="paragraph" w:customStyle="1" w:styleId="AOAnxPartHead">
    <w:name w:val="AOAnxPartHead"/>
    <w:basedOn w:val="Standaard"/>
    <w:next w:val="Standaard"/>
    <w:rsid w:val="004A6094"/>
    <w:pPr>
      <w:numPr>
        <w:ilvl w:val="1"/>
      </w:numPr>
      <w:tabs>
        <w:tab w:val="num" w:pos="587"/>
      </w:tabs>
      <w:spacing w:before="240" w:line="260" w:lineRule="atLeast"/>
      <w:ind w:left="454" w:hanging="227"/>
      <w:jc w:val="center"/>
      <w:outlineLvl w:val="0"/>
    </w:pPr>
    <w:rPr>
      <w:rFonts w:ascii="Times New Roman" w:eastAsia="SimSun" w:hAnsi="Times New Roman"/>
      <w:caps/>
      <w:sz w:val="22"/>
      <w:szCs w:val="22"/>
      <w:lang w:eastAsia="en-US"/>
    </w:rPr>
  </w:style>
  <w:style w:type="character" w:customStyle="1" w:styleId="BijlageKop2Char">
    <w:name w:val="BijlageKop2 Char"/>
    <w:link w:val="BijlageKop2"/>
    <w:rsid w:val="007653DB"/>
    <w:rPr>
      <w:rFonts w:ascii="Verdana" w:hAnsi="Verdana"/>
      <w:b/>
      <w:sz w:val="18"/>
      <w:szCs w:val="18"/>
    </w:rPr>
  </w:style>
  <w:style w:type="character" w:customStyle="1" w:styleId="BijlageparChar">
    <w:name w:val="Bijlage par. Char"/>
    <w:basedOn w:val="BijlageKop2Char"/>
    <w:link w:val="Bijlagepar"/>
    <w:rsid w:val="00F5409B"/>
    <w:rPr>
      <w:rFonts w:ascii="Verdana" w:hAnsi="Verdana"/>
      <w:b/>
      <w:sz w:val="18"/>
      <w:szCs w:val="18"/>
    </w:rPr>
  </w:style>
  <w:style w:type="paragraph" w:customStyle="1" w:styleId="Stijl3">
    <w:name w:val="Stijl3"/>
    <w:basedOn w:val="BijlageKop2"/>
    <w:qFormat/>
    <w:rsid w:val="00AD0F10"/>
    <w:pPr>
      <w:numPr>
        <w:numId w:val="64"/>
      </w:numPr>
    </w:pPr>
  </w:style>
  <w:style w:type="character" w:customStyle="1" w:styleId="BijlageCharChar">
    <w:name w:val="Bijlage Char Char"/>
    <w:rsid w:val="00BE76A1"/>
    <w:rPr>
      <w:rFonts w:ascii="Verdana" w:hAnsi="Verdana" w:cs="Arial"/>
      <w:b/>
      <w:bCs/>
      <w:kern w:val="3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qFormat="1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E53F71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aliases w:val="Hoofdstuk,Hoofdstukkop,hoofdstuk"/>
    <w:basedOn w:val="Standaard"/>
    <w:next w:val="Kop2"/>
    <w:link w:val="Kop1Char"/>
    <w:qFormat/>
    <w:rsid w:val="00860550"/>
    <w:pPr>
      <w:keepNext/>
      <w:numPr>
        <w:numId w:val="24"/>
      </w:numPr>
      <w:spacing w:before="360" w:after="240"/>
      <w:ind w:left="0"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Paragraafkop,Pargagraaf,paragraaf"/>
    <w:basedOn w:val="Standaard"/>
    <w:next w:val="Kop3"/>
    <w:link w:val="Kop2Char"/>
    <w:qFormat/>
    <w:rsid w:val="00860550"/>
    <w:pPr>
      <w:keepNext/>
      <w:widowControl w:val="0"/>
      <w:numPr>
        <w:ilvl w:val="1"/>
        <w:numId w:val="24"/>
      </w:numPr>
      <w:spacing w:before="240" w:after="240" w:line="360" w:lineRule="auto"/>
      <w:ind w:left="0" w:hanging="567"/>
      <w:outlineLvl w:val="1"/>
    </w:pPr>
    <w:rPr>
      <w:rFonts w:cs="Arial"/>
      <w:b/>
      <w:bCs/>
      <w:iCs/>
      <w:szCs w:val="18"/>
    </w:rPr>
  </w:style>
  <w:style w:type="paragraph" w:styleId="Kop3">
    <w:name w:val="heading 3"/>
    <w:aliases w:val="Subparagraafkop,subparagraaf"/>
    <w:basedOn w:val="Kop2"/>
    <w:next w:val="Standaard"/>
    <w:link w:val="Kop3Char"/>
    <w:autoRedefine/>
    <w:qFormat/>
    <w:rsid w:val="006C5F9A"/>
    <w:pPr>
      <w:keepLines/>
      <w:numPr>
        <w:ilvl w:val="0"/>
        <w:numId w:val="0"/>
      </w:numPr>
      <w:spacing w:before="0" w:after="0" w:line="240" w:lineRule="atLeast"/>
      <w:outlineLvl w:val="2"/>
    </w:pPr>
    <w:rPr>
      <w:b w:val="0"/>
      <w:bCs w:val="0"/>
      <w:lang w:val="nl"/>
    </w:rPr>
  </w:style>
  <w:style w:type="paragraph" w:styleId="Kop4">
    <w:name w:val="heading 4"/>
    <w:aliases w:val="Kopje,Kop 4a,TbsKop 4,Kop 4 cursief,Sub4"/>
    <w:basedOn w:val="Standaard"/>
    <w:next w:val="Standaard"/>
    <w:link w:val="Kop4Char"/>
    <w:qFormat/>
    <w:rsid w:val="00C74563"/>
    <w:pPr>
      <w:spacing w:before="240" w:after="60"/>
      <w:outlineLvl w:val="3"/>
    </w:pPr>
    <w:rPr>
      <w:bCs/>
      <w:szCs w:val="18"/>
    </w:rPr>
  </w:style>
  <w:style w:type="paragraph" w:styleId="Kop5">
    <w:name w:val="heading 5"/>
    <w:aliases w:val="TbsKop 5"/>
    <w:basedOn w:val="Standaard"/>
    <w:next w:val="Standaard"/>
    <w:link w:val="Kop5Ch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Reference Appendix"/>
    <w:basedOn w:val="Standaard"/>
    <w:next w:val="Standaard"/>
    <w:link w:val="Kop9Char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afdeling">
    <w:name w:val="afdeling"/>
    <w:rPr>
      <w:position w:val="-9"/>
    </w:rPr>
  </w:style>
  <w:style w:type="character" w:customStyle="1" w:styleId="Afzenddata">
    <w:name w:val="Afzenddata"/>
    <w:rPr>
      <w:rFonts w:ascii="Verdana" w:hAnsi="Verdana" w:cs="Verdana"/>
      <w:sz w:val="13"/>
    </w:rPr>
  </w:style>
  <w:style w:type="paragraph" w:customStyle="1" w:styleId="broodtekst">
    <w:name w:val="broodtekst"/>
    <w:basedOn w:val="Standaard"/>
    <w:link w:val="broodtekstChar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Afzendgegevens">
    <w:name w:val="Afzendgegevens"/>
    <w:basedOn w:val="broodtekst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rPr>
      <w:rFonts w:ascii="Verdana" w:hAnsi="Verdana" w:cs="Verdana"/>
      <w:b/>
      <w:sz w:val="13"/>
    </w:rPr>
  </w:style>
  <w:style w:type="paragraph" w:customStyle="1" w:styleId="broodtekst-italic">
    <w:name w:val="broodtekst-italic"/>
    <w:basedOn w:val="broodtekst"/>
    <w:rPr>
      <w:i/>
      <w:iCs/>
    </w:rPr>
  </w:style>
  <w:style w:type="character" w:customStyle="1" w:styleId="contactfunctie">
    <w:name w:val="contactfunctie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rPr>
      <w:i/>
      <w:position w:val="9"/>
      <w:sz w:val="13"/>
    </w:rPr>
  </w:style>
  <w:style w:type="character" w:customStyle="1" w:styleId="contactpersoon">
    <w:name w:val="contactpersoon"/>
    <w:rPr>
      <w:sz w:val="13"/>
    </w:rPr>
  </w:style>
  <w:style w:type="paragraph" w:customStyle="1" w:styleId="datumonderwerp">
    <w:name w:val="datumonderwerp"/>
    <w:basedOn w:val="broodtekst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basedOn w:val="Huisstijl-Adres"/>
    <w:pPr>
      <w:spacing w:after="0" w:line="180" w:lineRule="atLeast"/>
    </w:pPr>
    <w:rPr>
      <w:b/>
    </w:rPr>
  </w:style>
  <w:style w:type="paragraph" w:customStyle="1" w:styleId="Directoraatnaam">
    <w:name w:val="Directoraatnaam"/>
    <w:basedOn w:val="Directoraat"/>
  </w:style>
  <w:style w:type="paragraph" w:customStyle="1" w:styleId="Directoraatnam">
    <w:name w:val="Directoraatnam"/>
    <w:basedOn w:val="Directoraat"/>
  </w:style>
  <w:style w:type="character" w:customStyle="1" w:styleId="emailadres">
    <w:name w:val="emailadres"/>
    <w:rPr>
      <w:position w:val="9"/>
      <w:sz w:val="13"/>
    </w:rPr>
  </w:style>
  <w:style w:type="paragraph" w:customStyle="1" w:styleId="Huisstijl-Gegeven">
    <w:name w:val="Huisstijl-Gegeven"/>
    <w:basedOn w:val="broodtekst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rPr>
      <w:noProof/>
    </w:rPr>
  </w:style>
  <w:style w:type="paragraph" w:customStyle="1" w:styleId="Huisstijl-Paginanummering">
    <w:name w:val="Huisstijl-Paginanummering"/>
    <w:basedOn w:val="broodtekst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pPr>
      <w:spacing w:line="180" w:lineRule="exact"/>
    </w:pPr>
    <w:rPr>
      <w:i/>
      <w:noProof/>
      <w:sz w:val="13"/>
    </w:rPr>
  </w:style>
  <w:style w:type="paragraph" w:styleId="Koptekst">
    <w:name w:val="header"/>
    <w:basedOn w:val="broodtekst"/>
    <w:link w:val="KoptekstChar"/>
    <w:pPr>
      <w:tabs>
        <w:tab w:val="center" w:pos="4536"/>
        <w:tab w:val="right" w:pos="9072"/>
      </w:tabs>
    </w:pPr>
  </w:style>
  <w:style w:type="paragraph" w:customStyle="1" w:styleId="minofdir">
    <w:name w:val="minofdir"/>
    <w:basedOn w:val="Standaard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p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pPr>
      <w:numPr>
        <w:numId w:val="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rPr>
      <w:rFonts w:ascii="Verdana" w:hAnsi="Verdana" w:cs="Verdana"/>
      <w:position w:val="0"/>
      <w:sz w:val="13"/>
      <w:szCs w:val="18"/>
    </w:rPr>
  </w:style>
  <w:style w:type="character" w:customStyle="1" w:styleId="referentiegegevensitalic">
    <w:name w:val="referentiegegevensitalic"/>
    <w:rPr>
      <w:i/>
    </w:rPr>
  </w:style>
  <w:style w:type="character" w:customStyle="1" w:styleId="referentiegegevensleeg">
    <w:name w:val="referentiegegevensleeg"/>
    <w:rPr>
      <w:position w:val="-9"/>
    </w:rPr>
  </w:style>
  <w:style w:type="character" w:customStyle="1" w:styleId="referentiegegevensleeggroot">
    <w:name w:val="referentiegegevensleeggroot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rPr>
      <w:rFonts w:ascii="Verdana" w:hAnsi="Verdana" w:cs="Verdana"/>
      <w:b/>
      <w:position w:val="0"/>
      <w:sz w:val="13"/>
      <w:szCs w:val="18"/>
    </w:rPr>
  </w:style>
  <w:style w:type="paragraph" w:customStyle="1" w:styleId="refgegeven-zonder">
    <w:name w:val="refgegeven-zonder"/>
    <w:basedOn w:val="broodtekst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pPr>
      <w:spacing w:line="180" w:lineRule="exact"/>
    </w:pPr>
    <w:rPr>
      <w:b/>
      <w:noProof/>
      <w:sz w:val="13"/>
    </w:rPr>
  </w:style>
  <w:style w:type="paragraph" w:styleId="Voettekst">
    <w:name w:val="footer"/>
    <w:basedOn w:val="broodtekst"/>
    <w:link w:val="VoettekstChar"/>
    <w:uiPriority w:val="99"/>
    <w:pPr>
      <w:tabs>
        <w:tab w:val="center" w:pos="4536"/>
        <w:tab w:val="right" w:pos="9072"/>
      </w:tabs>
    </w:pPr>
  </w:style>
  <w:style w:type="character" w:customStyle="1" w:styleId="w1">
    <w:name w:val="w1"/>
    <w:rPr>
      <w:rFonts w:ascii="Verdana" w:hAnsi="Verdana" w:cs="Verdana"/>
      <w:sz w:val="9"/>
    </w:rPr>
  </w:style>
  <w:style w:type="paragraph" w:styleId="Inhopg1">
    <w:name w:val="toc 1"/>
    <w:basedOn w:val="Standaard"/>
    <w:next w:val="Standaard"/>
    <w:autoRedefine/>
    <w:uiPriority w:val="39"/>
    <w:qFormat/>
    <w:rsid w:val="00D6781A"/>
    <w:pPr>
      <w:tabs>
        <w:tab w:val="right" w:pos="9498"/>
      </w:tabs>
      <w:spacing w:before="240"/>
      <w:ind w:left="993" w:right="169" w:hanging="993"/>
    </w:pPr>
    <w:rPr>
      <w:b/>
      <w:noProof/>
      <w:lang w:val="en-GB" w:eastAsia="en-US"/>
    </w:rPr>
  </w:style>
  <w:style w:type="paragraph" w:customStyle="1" w:styleId="titel">
    <w:name w:val="titel"/>
    <w:basedOn w:val="broodtekst"/>
    <w:next w:val="broodtekst"/>
    <w:pPr>
      <w:spacing w:line="300" w:lineRule="atLeast"/>
    </w:pPr>
    <w:rPr>
      <w:b/>
      <w:sz w:val="24"/>
    </w:rPr>
  </w:style>
  <w:style w:type="paragraph" w:customStyle="1" w:styleId="subtitel">
    <w:name w:val="subtitel"/>
    <w:basedOn w:val="broodtekst"/>
    <w:next w:val="broodtekst"/>
  </w:style>
  <w:style w:type="paragraph" w:customStyle="1" w:styleId="koptekst0">
    <w:name w:val="koptekst"/>
    <w:basedOn w:val="broodtekst"/>
    <w:pPr>
      <w:spacing w:line="180" w:lineRule="atLeast"/>
    </w:pPr>
    <w:rPr>
      <w:b/>
      <w:sz w:val="13"/>
    </w:rPr>
  </w:style>
  <w:style w:type="paragraph" w:customStyle="1" w:styleId="OngenummerdeKop">
    <w:name w:val="OngenummerdeKop"/>
    <w:basedOn w:val="broodtekst"/>
    <w:next w:val="broodtekst"/>
    <w:pPr>
      <w:pageBreakBefore/>
      <w:spacing w:after="660" w:line="300" w:lineRule="atLeast"/>
    </w:pPr>
    <w:rPr>
      <w:sz w:val="24"/>
    </w:rPr>
  </w:style>
  <w:style w:type="paragraph" w:customStyle="1" w:styleId="GenummerdHoofdstuk">
    <w:name w:val="GenummerdHoofdstuk"/>
    <w:basedOn w:val="broodtekst"/>
    <w:next w:val="broodtekst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pPr>
      <w:numPr>
        <w:ilvl w:val="2"/>
        <w:numId w:val="18"/>
      </w:numPr>
      <w:spacing w:before="240"/>
    </w:pPr>
    <w:rPr>
      <w:i/>
    </w:rPr>
  </w:style>
  <w:style w:type="paragraph" w:customStyle="1" w:styleId="OngenummerdeKopBijlage">
    <w:name w:val="OngenummerdeKopBijlage"/>
    <w:basedOn w:val="broodtekst"/>
    <w:next w:val="broodtekst"/>
    <w:pPr>
      <w:pageBreakBefore/>
      <w:numPr>
        <w:numId w:val="2"/>
      </w:numPr>
      <w:spacing w:after="660" w:line="300" w:lineRule="atLeast"/>
    </w:pPr>
    <w:rPr>
      <w:sz w:val="24"/>
    </w:rPr>
  </w:style>
  <w:style w:type="paragraph" w:customStyle="1" w:styleId="BijlagenGenummerd">
    <w:name w:val="BijlagenGenummerd"/>
    <w:basedOn w:val="broodtekst"/>
    <w:next w:val="broodtekst"/>
    <w:pPr>
      <w:numPr>
        <w:numId w:val="3"/>
      </w:numPr>
      <w:spacing w:before="240"/>
    </w:pPr>
    <w:rPr>
      <w:b/>
    </w:rPr>
  </w:style>
  <w:style w:type="paragraph" w:customStyle="1" w:styleId="KopBijlage">
    <w:name w:val="KopBijlage"/>
    <w:basedOn w:val="broodtekst"/>
    <w:next w:val="broodtekst"/>
    <w:pPr>
      <w:pageBreakBefore/>
      <w:numPr>
        <w:numId w:val="4"/>
      </w:numPr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"/>
    <w:next w:val="broodtekst"/>
    <w:link w:val="BijlageKop2Char"/>
    <w:rsid w:val="007653DB"/>
    <w:pPr>
      <w:keepNext/>
      <w:numPr>
        <w:numId w:val="29"/>
      </w:numPr>
      <w:tabs>
        <w:tab w:val="clear" w:pos="227"/>
        <w:tab w:val="clear" w:pos="454"/>
        <w:tab w:val="clear" w:pos="680"/>
      </w:tabs>
      <w:spacing w:before="360" w:after="240"/>
      <w:ind w:left="0" w:hanging="720"/>
      <w:outlineLvl w:val="1"/>
    </w:pPr>
    <w:rPr>
      <w:b/>
    </w:rPr>
  </w:style>
  <w:style w:type="paragraph" w:customStyle="1" w:styleId="BijlageKop3">
    <w:name w:val="BijlageKop3"/>
    <w:basedOn w:val="broodtekst"/>
    <w:next w:val="broodtekst"/>
    <w:rsid w:val="00D74640"/>
    <w:pPr>
      <w:keepNext/>
      <w:numPr>
        <w:ilvl w:val="2"/>
        <w:numId w:val="4"/>
      </w:numPr>
      <w:tabs>
        <w:tab w:val="clear" w:pos="227"/>
        <w:tab w:val="clear" w:pos="454"/>
        <w:tab w:val="clear" w:pos="680"/>
      </w:tabs>
      <w:spacing w:before="120"/>
      <w:outlineLvl w:val="2"/>
    </w:pPr>
    <w:rPr>
      <w:i/>
      <w:u w:val="single"/>
    </w:rPr>
  </w:style>
  <w:style w:type="paragraph" w:customStyle="1" w:styleId="Tussenkop">
    <w:name w:val="Tussenkop"/>
    <w:basedOn w:val="broodtekst"/>
    <w:next w:val="broodtekst"/>
    <w:pPr>
      <w:spacing w:before="240"/>
      <w:ind w:left="454" w:hanging="454"/>
    </w:pPr>
    <w:rPr>
      <w:i/>
    </w:rPr>
  </w:style>
  <w:style w:type="paragraph" w:customStyle="1" w:styleId="bijschrift">
    <w:name w:val="bijschrift"/>
    <w:basedOn w:val="broodtekst"/>
    <w:rPr>
      <w:sz w:val="14"/>
    </w:rPr>
  </w:style>
  <w:style w:type="paragraph" w:customStyle="1" w:styleId="tabelkop">
    <w:name w:val="tabelkop"/>
    <w:basedOn w:val="broodtekst"/>
    <w:rPr>
      <w:b/>
      <w:sz w:val="14"/>
    </w:rPr>
  </w:style>
  <w:style w:type="paragraph" w:customStyle="1" w:styleId="tabeltekst">
    <w:name w:val="tabeltekst"/>
    <w:basedOn w:val="broodtekst"/>
    <w:rPr>
      <w:sz w:val="14"/>
    </w:rPr>
  </w:style>
  <w:style w:type="paragraph" w:customStyle="1" w:styleId="titelcolofon">
    <w:name w:val="titelcolofon"/>
    <w:basedOn w:val="broodtekst"/>
    <w:next w:val="broodtekst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pPr>
      <w:spacing w:after="660" w:line="300" w:lineRule="atLeast"/>
    </w:pPr>
    <w:rPr>
      <w:sz w:val="24"/>
    </w:rPr>
  </w:style>
  <w:style w:type="paragraph" w:styleId="Inhopg2">
    <w:name w:val="toc 2"/>
    <w:basedOn w:val="Standaard"/>
    <w:next w:val="Standaard"/>
    <w:autoRedefine/>
    <w:uiPriority w:val="39"/>
    <w:qFormat/>
    <w:rsid w:val="008931C9"/>
    <w:pPr>
      <w:tabs>
        <w:tab w:val="right" w:pos="9498"/>
      </w:tabs>
      <w:ind w:left="993" w:right="169" w:hanging="993"/>
    </w:pPr>
    <w:rPr>
      <w:bCs/>
      <w:noProof/>
      <w:sz w:val="20"/>
      <w:szCs w:val="18"/>
      <w:lang w:val="nl" w:eastAsia="en-US"/>
    </w:rPr>
  </w:style>
  <w:style w:type="paragraph" w:styleId="Inhopg3">
    <w:name w:val="toc 3"/>
    <w:basedOn w:val="Standaard"/>
    <w:next w:val="Standaard"/>
    <w:autoRedefine/>
    <w:uiPriority w:val="39"/>
    <w:qFormat/>
    <w:rsid w:val="008931C9"/>
    <w:pPr>
      <w:tabs>
        <w:tab w:val="left" w:pos="-5954"/>
        <w:tab w:val="right" w:pos="9498"/>
      </w:tabs>
      <w:ind w:left="993" w:rightChars="172" w:right="310" w:hanging="993"/>
    </w:pPr>
    <w:rPr>
      <w:bCs/>
      <w:i/>
      <w:noProof/>
      <w:sz w:val="16"/>
      <w:szCs w:val="16"/>
      <w:lang w:val="en-GB" w:eastAsia="en-US"/>
    </w:rPr>
  </w:style>
  <w:style w:type="paragraph" w:styleId="Inhopg4">
    <w:name w:val="toc 4"/>
    <w:basedOn w:val="Standaard"/>
    <w:next w:val="Standaard"/>
    <w:autoRedefine/>
    <w:pPr>
      <w:spacing w:before="240"/>
    </w:pPr>
  </w:style>
  <w:style w:type="paragraph" w:styleId="Inhopg5">
    <w:name w:val="toc 5"/>
    <w:basedOn w:val="Standaard"/>
    <w:next w:val="Standaard"/>
    <w:autoRedefine/>
    <w:pPr>
      <w:tabs>
        <w:tab w:val="left" w:pos="0"/>
      </w:tabs>
      <w:spacing w:before="240"/>
      <w:ind w:left="-1134"/>
    </w:pPr>
    <w:rPr>
      <w:b/>
    </w:rPr>
  </w:style>
  <w:style w:type="paragraph" w:styleId="Voetnoottekst">
    <w:name w:val="footnote text"/>
    <w:basedOn w:val="Standaard"/>
    <w:link w:val="VoetnoottekstChar"/>
    <w:semiHidden/>
    <w:pPr>
      <w:spacing w:line="180" w:lineRule="atLeast"/>
    </w:pPr>
    <w:rPr>
      <w:sz w:val="13"/>
      <w:szCs w:val="20"/>
    </w:rPr>
  </w:style>
  <w:style w:type="character" w:styleId="Voetnootmarkering">
    <w:name w:val="footnote reference"/>
    <w:semiHidden/>
    <w:rPr>
      <w:vertAlign w:val="superscript"/>
    </w:rPr>
  </w:style>
  <w:style w:type="paragraph" w:customStyle="1" w:styleId="Vet">
    <w:name w:val="Vet"/>
    <w:basedOn w:val="Standaard"/>
    <w:next w:val="Index4"/>
    <w:pPr>
      <w:spacing w:line="260" w:lineRule="atLeast"/>
      <w:ind w:left="-3120"/>
    </w:pPr>
    <w:rPr>
      <w:rFonts w:ascii="V&amp;W Syntax (Adobe)" w:hAnsi="V&amp;W Syntax (Adobe)"/>
      <w:b/>
      <w:noProof/>
      <w:spacing w:val="4"/>
      <w:sz w:val="20"/>
      <w:szCs w:val="20"/>
    </w:rPr>
  </w:style>
  <w:style w:type="paragraph" w:styleId="Index4">
    <w:name w:val="index 4"/>
    <w:basedOn w:val="Standaard"/>
    <w:next w:val="Standaard"/>
    <w:semiHidden/>
    <w:pPr>
      <w:tabs>
        <w:tab w:val="right" w:leader="dot" w:pos="6634"/>
      </w:tabs>
      <w:spacing w:line="260" w:lineRule="atLeast"/>
      <w:ind w:left="760" w:hanging="190"/>
    </w:pPr>
    <w:rPr>
      <w:rFonts w:ascii="V&amp;W Syntax (Adobe)" w:hAnsi="V&amp;W Syntax (Adobe)"/>
      <w:spacing w:val="4"/>
      <w:sz w:val="20"/>
      <w:szCs w:val="20"/>
    </w:rPr>
  </w:style>
  <w:style w:type="paragraph" w:styleId="Inhopg6">
    <w:name w:val="toc 6"/>
    <w:basedOn w:val="Standaard"/>
    <w:next w:val="Standaard"/>
    <w:autoRedefine/>
    <w:pPr>
      <w:ind w:left="900"/>
    </w:pPr>
  </w:style>
  <w:style w:type="paragraph" w:customStyle="1" w:styleId="RapportTitel">
    <w:name w:val="RapportTitel"/>
    <w:basedOn w:val="Standaard"/>
    <w:next w:val="Standaard"/>
    <w:pPr>
      <w:spacing w:line="720" w:lineRule="atLeast"/>
    </w:pPr>
    <w:rPr>
      <w:rFonts w:ascii="V&amp;W Syntax (Adobe)" w:hAnsi="V&amp;W Syntax (Adobe)"/>
      <w:spacing w:val="4"/>
      <w:sz w:val="56"/>
      <w:szCs w:val="20"/>
    </w:rPr>
  </w:style>
  <w:style w:type="paragraph" w:customStyle="1" w:styleId="RapportSubtitel">
    <w:name w:val="RapportSubtitel"/>
    <w:basedOn w:val="Standaard"/>
    <w:next w:val="Standaard"/>
    <w:pPr>
      <w:ind w:left="1928"/>
    </w:pPr>
    <w:rPr>
      <w:rFonts w:ascii="V&amp;W Syntax (Adobe)" w:hAnsi="V&amp;W Syntax (Adobe)"/>
      <w:spacing w:val="4"/>
      <w:sz w:val="20"/>
      <w:szCs w:val="20"/>
    </w:rPr>
  </w:style>
  <w:style w:type="paragraph" w:customStyle="1" w:styleId="NaTussenkop">
    <w:name w:val="NaTussenkop"/>
    <w:basedOn w:val="Standaard"/>
    <w:next w:val="Standaard"/>
    <w:pPr>
      <w:spacing w:line="260" w:lineRule="atLeast"/>
      <w:ind w:firstLine="663"/>
    </w:pPr>
    <w:rPr>
      <w:rFonts w:ascii="V&amp;W Syntax (Adobe)" w:hAnsi="V&amp;W Syntax (Adobe)"/>
      <w:spacing w:val="4"/>
      <w:sz w:val="20"/>
      <w:szCs w:val="20"/>
    </w:rPr>
  </w:style>
  <w:style w:type="paragraph" w:styleId="Index1">
    <w:name w:val="index 1"/>
    <w:basedOn w:val="Standaard"/>
    <w:next w:val="Standaard"/>
    <w:semiHidden/>
    <w:pPr>
      <w:tabs>
        <w:tab w:val="right" w:leader="dot" w:pos="7258"/>
      </w:tabs>
      <w:spacing w:line="260" w:lineRule="atLeast"/>
      <w:ind w:left="190" w:hanging="190"/>
    </w:pPr>
    <w:rPr>
      <w:rFonts w:ascii="V&amp;W Syntax (Adobe)" w:hAnsi="V&amp;W Syntax (Adobe)"/>
      <w:spacing w:val="4"/>
      <w:sz w:val="20"/>
      <w:szCs w:val="20"/>
    </w:rPr>
  </w:style>
  <w:style w:type="paragraph" w:customStyle="1" w:styleId="RapportOpsomming">
    <w:name w:val="RapportOpsomming"/>
    <w:basedOn w:val="Standaard"/>
    <w:pPr>
      <w:numPr>
        <w:numId w:val="6"/>
      </w:numPr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RapportBijschrift">
    <w:name w:val="RapportBijschrift"/>
    <w:basedOn w:val="Standaard"/>
    <w:next w:val="Standaard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RapportReferentie">
    <w:name w:val="RapportReferentie"/>
    <w:basedOn w:val="Standaard"/>
    <w:pPr>
      <w:spacing w:line="180" w:lineRule="exact"/>
    </w:pPr>
    <w:rPr>
      <w:rFonts w:ascii="V&amp;W Syntax (Adobe)" w:hAnsi="V&amp;W Syntax (Adobe)"/>
      <w:spacing w:val="4"/>
      <w:sz w:val="16"/>
      <w:szCs w:val="20"/>
    </w:rPr>
  </w:style>
  <w:style w:type="paragraph" w:customStyle="1" w:styleId="ministerie">
    <w:name w:val="_ministerie"/>
    <w:basedOn w:val="Standaard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spacing w:line="360" w:lineRule="exact"/>
      <w:ind w:right="1888"/>
      <w:jc w:val="right"/>
    </w:pPr>
    <w:rPr>
      <w:rFonts w:ascii="V&amp;W Syntax (Adobe)" w:hAnsi="V&amp;W Syntax (Adobe)"/>
      <w:spacing w:val="4"/>
      <w:sz w:val="15"/>
      <w:szCs w:val="20"/>
    </w:rPr>
  </w:style>
  <w:style w:type="paragraph" w:customStyle="1" w:styleId="HoofdstukStippel">
    <w:name w:val="HoofdstukStippel"/>
    <w:basedOn w:val="Standaard"/>
    <w:next w:val="Standaard"/>
    <w:pPr>
      <w:spacing w:after="480" w:line="260" w:lineRule="atLeast"/>
      <w:ind w:left="-3119"/>
    </w:pPr>
    <w:rPr>
      <w:rFonts w:ascii="V&amp;W Syntax (Adobe)" w:hAnsi="V&amp;W Syntax (Adobe)"/>
      <w:spacing w:val="4"/>
      <w:szCs w:val="20"/>
    </w:rPr>
  </w:style>
  <w:style w:type="paragraph" w:customStyle="1" w:styleId="Hoofdstukstippel2">
    <w:name w:val="Hoofdstukstippel2"/>
    <w:basedOn w:val="HoofdstukStippel"/>
    <w:next w:val="Standaard"/>
    <w:pPr>
      <w:spacing w:before="240" w:after="0"/>
    </w:pPr>
  </w:style>
  <w:style w:type="paragraph" w:customStyle="1" w:styleId="RapportVet">
    <w:name w:val="RapportVet"/>
    <w:basedOn w:val="Standaard"/>
    <w:next w:val="Standaard"/>
    <w:pPr>
      <w:framePr w:w="4723" w:h="465" w:hSpace="142" w:wrap="around" w:vAnchor="page" w:hAnchor="page" w:x="6011" w:y="5784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DatumNietVet">
    <w:name w:val="DatumNietVet"/>
    <w:basedOn w:val="Standaard"/>
    <w:pPr>
      <w:framePr w:w="4723" w:h="255" w:hRule="exact" w:hSpace="142" w:wrap="around" w:vAnchor="page" w:hAnchor="page" w:x="6011" w:y="5892" w:anchorLock="1"/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DatumVet">
    <w:name w:val="DatumVet"/>
    <w:basedOn w:val="Standaard"/>
    <w:pPr>
      <w:framePr w:w="4723" w:h="255" w:hRule="exact" w:hSpace="142" w:wrap="around" w:vAnchor="page" w:hAnchor="page" w:x="6011" w:y="8727" w:anchorLock="1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Fransetitelnietvet">
    <w:name w:val="Fransetitelnietvet"/>
    <w:basedOn w:val="Standaard"/>
    <w:pPr>
      <w:framePr w:w="6645" w:h="1996" w:hRule="exact" w:hSpace="142" w:vSpace="142" w:wrap="around" w:vAnchor="page" w:hAnchor="text" w:y="2723" w:anchorLock="1"/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fransesubtitel">
    <w:name w:val="fransesubtitel"/>
    <w:basedOn w:val="Standaard"/>
    <w:pPr>
      <w:framePr w:w="4723" w:h="765" w:hRule="exact" w:hSpace="142" w:vSpace="142" w:wrap="notBeside" w:vAnchor="page" w:hAnchor="page" w:x="6011" w:y="5104" w:anchorLock="1"/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paragraph" w:customStyle="1" w:styleId="Opsomming">
    <w:name w:val="Opsomming"/>
    <w:basedOn w:val="Standaard"/>
    <w:pPr>
      <w:numPr>
        <w:numId w:val="5"/>
      </w:numPr>
      <w:spacing w:line="260" w:lineRule="atLeast"/>
    </w:pPr>
    <w:rPr>
      <w:rFonts w:ascii="V&amp;W Syntax (Adobe)" w:hAnsi="V&amp;W Syntax (Adobe)"/>
      <w:spacing w:val="4"/>
      <w:sz w:val="20"/>
      <w:szCs w:val="20"/>
    </w:rPr>
  </w:style>
  <w:style w:type="paragraph" w:customStyle="1" w:styleId="Nummering">
    <w:name w:val="Nummering"/>
    <w:basedOn w:val="Standaard"/>
    <w:pPr>
      <w:spacing w:line="260" w:lineRule="atLeast"/>
      <w:ind w:left="283" w:hanging="283"/>
    </w:pPr>
    <w:rPr>
      <w:rFonts w:ascii="V&amp;W Syntax (Adobe)" w:hAnsi="V&amp;W Syntax (Adobe)"/>
      <w:spacing w:val="4"/>
      <w:sz w:val="20"/>
      <w:szCs w:val="20"/>
    </w:rPr>
  </w:style>
  <w:style w:type="paragraph" w:customStyle="1" w:styleId="Kopbijlage0">
    <w:name w:val="Kopbijlage"/>
    <w:basedOn w:val="OngenummerdeKopBijlage"/>
    <w:next w:val="Standaard"/>
    <w:pPr>
      <w:numPr>
        <w:numId w:val="7"/>
      </w:numPr>
      <w:tabs>
        <w:tab w:val="clear" w:pos="227"/>
        <w:tab w:val="clear" w:pos="454"/>
        <w:tab w:val="clear" w:pos="680"/>
        <w:tab w:val="left" w:pos="1276"/>
      </w:tabs>
      <w:autoSpaceDE/>
      <w:autoSpaceDN/>
      <w:adjustRightInd/>
      <w:spacing w:after="240" w:line="360" w:lineRule="exact"/>
      <w:ind w:left="1276" w:hanging="1276"/>
    </w:pPr>
    <w:rPr>
      <w:rFonts w:ascii="V&amp;W Syntax (Adobe)" w:hAnsi="V&amp;W Syntax (Adobe)"/>
      <w:b/>
      <w:szCs w:val="20"/>
    </w:rPr>
  </w:style>
  <w:style w:type="paragraph" w:customStyle="1" w:styleId="ColofonKop">
    <w:name w:val="ColofonKop"/>
    <w:basedOn w:val="OngenummerdeKop"/>
    <w:next w:val="Standaard"/>
    <w:pPr>
      <w:pageBreakBefore w:val="0"/>
      <w:tabs>
        <w:tab w:val="clear" w:pos="227"/>
        <w:tab w:val="clear" w:pos="454"/>
        <w:tab w:val="clear" w:pos="680"/>
      </w:tabs>
      <w:autoSpaceDE/>
      <w:autoSpaceDN/>
      <w:adjustRightInd/>
      <w:spacing w:after="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paragraph" w:customStyle="1" w:styleId="Inhoudsopgave">
    <w:name w:val="Inhoudsopgave"/>
    <w:basedOn w:val="OngenummerdeKop"/>
    <w:pPr>
      <w:tabs>
        <w:tab w:val="clear" w:pos="227"/>
        <w:tab w:val="clear" w:pos="454"/>
        <w:tab w:val="clear" w:pos="680"/>
      </w:tabs>
      <w:autoSpaceDE/>
      <w:autoSpaceDN/>
      <w:adjustRightInd/>
      <w:spacing w:after="240" w:line="360" w:lineRule="exact"/>
      <w:ind w:left="-3119"/>
    </w:pPr>
    <w:rPr>
      <w:rFonts w:ascii="V&amp;W Syntax (Adobe)" w:hAnsi="V&amp;W Syntax (Adobe)"/>
      <w:b/>
      <w:spacing w:val="2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">
    <w:name w:val="Body Text"/>
    <w:basedOn w:val="Standaard"/>
    <w:link w:val="PlattetekstChar"/>
    <w:pPr>
      <w:spacing w:line="240" w:lineRule="auto"/>
      <w:jc w:val="both"/>
    </w:pPr>
    <w:rPr>
      <w:rFonts w:ascii="V&amp;W Syntax (Adobe)" w:hAnsi="V&amp;W Syntax (Adobe)" w:cs="Arial"/>
      <w:sz w:val="20"/>
      <w:szCs w:val="20"/>
    </w:rPr>
  </w:style>
  <w:style w:type="paragraph" w:customStyle="1" w:styleId="Variabelegegevens">
    <w:name w:val="Variabele gegevens"/>
    <w:basedOn w:val="Standaard"/>
    <w:pPr>
      <w:spacing w:line="260" w:lineRule="exact"/>
    </w:pPr>
    <w:rPr>
      <w:rFonts w:ascii="V&amp;W Syntax (Adobe)" w:hAnsi="V&amp;W Syntax (Adobe)"/>
      <w:spacing w:val="2"/>
      <w:sz w:val="20"/>
      <w:lang w:eastAsia="en-US"/>
    </w:rPr>
  </w:style>
  <w:style w:type="paragraph" w:customStyle="1" w:styleId="CM39">
    <w:name w:val="CM39"/>
    <w:basedOn w:val="Standaard"/>
    <w:next w:val="Standaard"/>
    <w:pPr>
      <w:widowControl w:val="0"/>
      <w:autoSpaceDE w:val="0"/>
      <w:autoSpaceDN w:val="0"/>
      <w:adjustRightInd w:val="0"/>
      <w:spacing w:line="240" w:lineRule="auto"/>
    </w:pPr>
    <w:rPr>
      <w:rFonts w:ascii="Clarendon" w:hAnsi="Clarendon"/>
      <w:sz w:val="24"/>
      <w:lang w:val="en-US"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Clarendon" w:hAnsi="Clarendon" w:cs="Clarendon"/>
      <w:color w:val="000000"/>
      <w:sz w:val="24"/>
      <w:szCs w:val="24"/>
      <w:lang w:val="en-US" w:eastAsia="en-US"/>
    </w:rPr>
  </w:style>
  <w:style w:type="paragraph" w:customStyle="1" w:styleId="standaardtekst">
    <w:name w:val="standaardtekst"/>
    <w:basedOn w:val="Standaar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V&amp;W Syntax (Adobe)" w:hAnsi="V&amp;W Syntax (Adobe)"/>
      <w:sz w:val="19"/>
      <w:szCs w:val="20"/>
    </w:rPr>
  </w:style>
  <w:style w:type="paragraph" w:customStyle="1" w:styleId="EisenNiv1">
    <w:name w:val="EisenNiv1"/>
    <w:basedOn w:val="Standaard"/>
    <w:next w:val="Standaard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  <w:outlineLvl w:val="1"/>
    </w:pPr>
    <w:rPr>
      <w:rFonts w:ascii="Arial" w:hAnsi="Arial"/>
      <w:b/>
      <w:smallCaps/>
      <w:spacing w:val="20"/>
      <w:sz w:val="20"/>
      <w:szCs w:val="20"/>
    </w:rPr>
  </w:style>
  <w:style w:type="paragraph" w:customStyle="1" w:styleId="EisenNiv2">
    <w:name w:val="EisenNiv2"/>
    <w:basedOn w:val="Standaard"/>
    <w:next w:val="Standaard"/>
    <w:pPr>
      <w:keepNext/>
      <w:widowControl w:val="0"/>
      <w:numPr>
        <w:ilvl w:val="1"/>
        <w:numId w:val="8"/>
      </w:numPr>
      <w:overflowPunct w:val="0"/>
      <w:autoSpaceDE w:val="0"/>
      <w:autoSpaceDN w:val="0"/>
      <w:adjustRightInd w:val="0"/>
      <w:spacing w:before="120" w:after="60"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EisenNiv3">
    <w:name w:val="EisenNiv3"/>
    <w:basedOn w:val="Standaard"/>
    <w:next w:val="Standaard"/>
    <w:pPr>
      <w:widowControl w:val="0"/>
      <w:numPr>
        <w:ilvl w:val="2"/>
        <w:numId w:val="8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BijlageOngenummerd">
    <w:name w:val="BijlageOngenummerd"/>
    <w:basedOn w:val="Kop1"/>
    <w:pPr>
      <w:widowControl w:val="0"/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</w:pPr>
    <w:rPr>
      <w:rFonts w:ascii="V&amp;W Syntax (Adobe)" w:hAnsi="V&amp;W Syntax (Adobe)" w:cs="Times New Roman"/>
      <w:bCs w:val="0"/>
      <w:kern w:val="28"/>
      <w:sz w:val="28"/>
      <w:szCs w:val="20"/>
    </w:rPr>
  </w:style>
  <w:style w:type="character" w:styleId="GevolgdeHyperlink">
    <w:name w:val="FollowedHyperlink"/>
    <w:rPr>
      <w:color w:val="800080"/>
      <w:u w:val="single"/>
    </w:rPr>
  </w:style>
  <w:style w:type="paragraph" w:styleId="Tekstopmerking">
    <w:name w:val="annotation text"/>
    <w:basedOn w:val="Standaard"/>
    <w:link w:val="TekstopmerkingChar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20"/>
      <w:szCs w:val="20"/>
    </w:rPr>
  </w:style>
  <w:style w:type="paragraph" w:customStyle="1" w:styleId="Inhoud">
    <w:name w:val="Inhoud"/>
    <w:basedOn w:val="Standaard"/>
    <w:pPr>
      <w:spacing w:line="240" w:lineRule="auto"/>
      <w:jc w:val="both"/>
    </w:pPr>
    <w:rPr>
      <w:rFonts w:ascii="Arial" w:hAnsi="Arial"/>
      <w:sz w:val="20"/>
      <w:szCs w:val="20"/>
    </w:rPr>
  </w:style>
  <w:style w:type="paragraph" w:customStyle="1" w:styleId="tabeltext">
    <w:name w:val="tabeltext"/>
    <w:basedOn w:val="Standaard"/>
    <w:pPr>
      <w:spacing w:before="60" w:after="40" w:line="240" w:lineRule="auto"/>
    </w:pPr>
    <w:rPr>
      <w:rFonts w:ascii="Arial" w:hAnsi="Arial" w:cs="Arial"/>
      <w:sz w:val="16"/>
      <w:lang w:eastAsia="en-US"/>
    </w:rPr>
  </w:style>
  <w:style w:type="character" w:styleId="Verwijzingopmerking">
    <w:name w:val="annotation reference"/>
    <w:semiHidden/>
    <w:rPr>
      <w:sz w:val="16"/>
      <w:szCs w:val="16"/>
    </w:rPr>
  </w:style>
  <w:style w:type="paragraph" w:styleId="Plattetekstinspringen2">
    <w:name w:val="Body Text Indent 2"/>
    <w:basedOn w:val="Standaard"/>
    <w:link w:val="Plattetekstinspringen2Char"/>
    <w:pPr>
      <w:widowControl w:val="0"/>
      <w:overflowPunct w:val="0"/>
      <w:autoSpaceDE w:val="0"/>
      <w:autoSpaceDN w:val="0"/>
      <w:adjustRightInd w:val="0"/>
      <w:spacing w:line="240" w:lineRule="auto"/>
      <w:ind w:left="567" w:firstLine="61"/>
      <w:jc w:val="both"/>
      <w:textAlignment w:val="baseline"/>
    </w:pPr>
    <w:rPr>
      <w:rFonts w:ascii="V&amp;W Syntax (Adobe)" w:hAnsi="V&amp;W Syntax (Adobe)"/>
      <w:b/>
      <w:bCs/>
      <w:sz w:val="22"/>
      <w:szCs w:val="20"/>
    </w:rPr>
  </w:style>
  <w:style w:type="paragraph" w:customStyle="1" w:styleId="Kopsubpar">
    <w:name w:val="Kop subpar"/>
    <w:basedOn w:val="Standaard"/>
    <w:next w:val="Standaard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Arial" w:hAnsi="Arial"/>
      <w:b/>
      <w:i/>
      <w:sz w:val="19"/>
      <w:szCs w:val="20"/>
    </w:rPr>
  </w:style>
  <w:style w:type="paragraph" w:customStyle="1" w:styleId="Tabeltekst0">
    <w:name w:val="Tabeltekst"/>
    <w:basedOn w:val="Standaard"/>
    <w:next w:val="Standaard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16"/>
      <w:szCs w:val="20"/>
    </w:rPr>
  </w:style>
  <w:style w:type="paragraph" w:customStyle="1" w:styleId="VWKop1NL">
    <w:name w:val="VWKop1_NL"/>
    <w:basedOn w:val="Standaard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line="360" w:lineRule="exact"/>
      <w:jc w:val="both"/>
      <w:textAlignment w:val="baseline"/>
    </w:pPr>
    <w:rPr>
      <w:rFonts w:ascii="V&amp;W Font" w:hAnsi="V&amp;W Font"/>
      <w:sz w:val="36"/>
      <w:szCs w:val="20"/>
    </w:rPr>
  </w:style>
  <w:style w:type="paragraph" w:customStyle="1" w:styleId="VWKop2">
    <w:name w:val="VWKop2"/>
    <w:basedOn w:val="Standaard"/>
    <w:pPr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before="140" w:line="300" w:lineRule="exact"/>
      <w:jc w:val="both"/>
      <w:textAlignment w:val="baseline"/>
    </w:pPr>
    <w:rPr>
      <w:rFonts w:ascii="V&amp;W Syntax (Adobe)" w:hAnsi="V&amp;W Syntax (Adobe)"/>
      <w:sz w:val="15"/>
      <w:szCs w:val="20"/>
    </w:rPr>
  </w:style>
  <w:style w:type="paragraph" w:customStyle="1" w:styleId="EisenNiv4">
    <w:name w:val="EisenNiv4"/>
    <w:basedOn w:val="Standaard"/>
    <w:next w:val="Standaard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paragraph" w:customStyle="1" w:styleId="EisenNiv5">
    <w:name w:val="EisenNiv5"/>
    <w:basedOn w:val="Standaard"/>
    <w:next w:val="Standaard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/>
      <w:b/>
      <w:szCs w:val="20"/>
    </w:rPr>
  </w:style>
  <w:style w:type="character" w:customStyle="1" w:styleId="VerborgenTekst">
    <w:name w:val="VerborgenTekst"/>
    <w:rPr>
      <w:rFonts w:ascii="V&amp;W Syntax (Adobe)" w:hAnsi="V&amp;W Syntax (Adobe)"/>
      <w:i/>
      <w:vanish/>
      <w:color w:val="008000"/>
      <w:sz w:val="16"/>
    </w:rPr>
  </w:style>
  <w:style w:type="paragraph" w:customStyle="1" w:styleId="OpsommingA">
    <w:name w:val="OpsommingA"/>
    <w:basedOn w:val="Standaard"/>
    <w:pPr>
      <w:widowControl w:val="0"/>
      <w:numPr>
        <w:numId w:val="10"/>
      </w:numPr>
      <w:tabs>
        <w:tab w:val="num" w:pos="567"/>
      </w:tabs>
      <w:overflowPunct w:val="0"/>
      <w:autoSpaceDE w:val="0"/>
      <w:autoSpaceDN w:val="0"/>
      <w:adjustRightInd w:val="0"/>
      <w:spacing w:line="240" w:lineRule="auto"/>
      <w:ind w:left="567" w:hanging="567"/>
      <w:textAlignment w:val="baseline"/>
    </w:pPr>
    <w:rPr>
      <w:rFonts w:ascii="V&amp;W Syntax (Adobe)" w:hAnsi="V&amp;W Syntax (Adobe)"/>
      <w:sz w:val="19"/>
      <w:szCs w:val="20"/>
    </w:rPr>
  </w:style>
  <w:style w:type="paragraph" w:customStyle="1" w:styleId="OpsommingB">
    <w:name w:val="OpsommingB"/>
    <w:basedOn w:val="OpsommingA"/>
    <w:pPr>
      <w:numPr>
        <w:numId w:val="11"/>
      </w:numPr>
      <w:ind w:left="2608" w:hanging="340"/>
    </w:pPr>
  </w:style>
  <w:style w:type="paragraph" w:customStyle="1" w:styleId="Standaardtabel0">
    <w:name w:val="Standaard tabel"/>
    <w:basedOn w:val="Standaard"/>
    <w:pPr>
      <w:widowControl w:val="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V&amp;W Syntax (Adobe)" w:hAnsi="V&amp;W Syntax (Adobe)"/>
      <w:sz w:val="20"/>
      <w:szCs w:val="20"/>
      <w:lang w:val="nl"/>
    </w:rPr>
  </w:style>
  <w:style w:type="paragraph" w:styleId="Ballontekst">
    <w:name w:val="Balloon Text"/>
    <w:basedOn w:val="Standaard"/>
    <w:link w:val="BallontekstChar"/>
    <w:semiHidden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paragraph" w:customStyle="1" w:styleId="Ballontekst1">
    <w:name w:val="Ballontekst1"/>
    <w:basedOn w:val="Standaard"/>
    <w:semiHidden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VerborgentekstChar">
    <w:name w:val="Verborgen tekst Char"/>
    <w:link w:val="Verborgentekst0"/>
    <w:rPr>
      <w:rFonts w:ascii="V&amp;W Syntax (Adobe)" w:hAnsi="V&amp;W Syntax (Adobe)"/>
      <w:i/>
      <w:vanish/>
      <w:color w:val="339966"/>
      <w:sz w:val="18"/>
      <w:szCs w:val="24"/>
      <w:lang w:val="nl-NL" w:eastAsia="en-US" w:bidi="ar-SA"/>
    </w:rPr>
  </w:style>
  <w:style w:type="paragraph" w:customStyle="1" w:styleId="EisTekst">
    <w:name w:val="EisTekst"/>
    <w:basedOn w:val="Standaard"/>
    <w:pPr>
      <w:spacing w:before="120" w:line="240" w:lineRule="auto"/>
    </w:pPr>
    <w:rPr>
      <w:rFonts w:ascii="V&amp;W Syntax (Adobe)" w:hAnsi="V&amp;W Syntax (Adobe)"/>
      <w:lang w:val="en-GB" w:eastAsia="en-GB"/>
    </w:rPr>
  </w:style>
  <w:style w:type="paragraph" w:customStyle="1" w:styleId="EisKopje">
    <w:name w:val="EisKopje"/>
    <w:basedOn w:val="EisTekst"/>
    <w:rPr>
      <w:u w:val="single"/>
    </w:rPr>
  </w:style>
  <w:style w:type="paragraph" w:customStyle="1" w:styleId="EisID">
    <w:name w:val="EisID"/>
    <w:basedOn w:val="EisTekst"/>
    <w:rPr>
      <w:bCs/>
      <w:color w:val="808080"/>
    </w:rPr>
  </w:style>
  <w:style w:type="paragraph" w:customStyle="1" w:styleId="EisVerwijzing">
    <w:name w:val="EisVerwijzing"/>
    <w:basedOn w:val="EisTekst"/>
    <w:rPr>
      <w:i/>
      <w:iCs/>
      <w:sz w:val="16"/>
    </w:rPr>
  </w:style>
  <w:style w:type="paragraph" w:styleId="Lijstopsomteken">
    <w:name w:val="List Bullet"/>
    <w:basedOn w:val="Standaard"/>
    <w:autoRedefine/>
    <w:pPr>
      <w:widowControl w:val="0"/>
      <w:numPr>
        <w:numId w:val="9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Lijstopsomteken2">
    <w:name w:val="List Bullet 2"/>
    <w:basedOn w:val="Standaard"/>
    <w:autoRedefine/>
    <w:pPr>
      <w:widowControl w:val="0"/>
      <w:overflowPunct w:val="0"/>
      <w:autoSpaceDE w:val="0"/>
      <w:autoSpaceDN w:val="0"/>
      <w:adjustRightInd w:val="0"/>
      <w:textAlignment w:val="baseline"/>
    </w:pPr>
    <w:rPr>
      <w:szCs w:val="19"/>
      <w:u w:val="single"/>
    </w:rPr>
  </w:style>
  <w:style w:type="paragraph" w:styleId="HTML-voorafopgemaakt">
    <w:name w:val="HTML Preformatted"/>
    <w:aliases w:val=" vooraf opgemaakt"/>
    <w:basedOn w:val="Standaard"/>
    <w:link w:val="HTML-voorafopgemaaktChar"/>
    <w:rPr>
      <w:rFonts w:ascii="Courier New" w:hAnsi="Courier New" w:cs="Courier New"/>
      <w:sz w:val="20"/>
      <w:szCs w:val="20"/>
    </w:rPr>
  </w:style>
  <w:style w:type="paragraph" w:styleId="Bijschrift0">
    <w:name w:val="caption"/>
    <w:basedOn w:val="Standaard"/>
    <w:next w:val="Standaard"/>
    <w:qFormat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V&amp;W Syntax (Adobe)" w:hAnsi="V&amp;W Syntax (Adobe)"/>
      <w:i/>
      <w:sz w:val="16"/>
      <w:szCs w:val="20"/>
    </w:rPr>
  </w:style>
  <w:style w:type="paragraph" w:styleId="Lijstvoortzetting2">
    <w:name w:val="List Continue 2"/>
    <w:basedOn w:val="Standaard"/>
    <w:pPr>
      <w:widowControl w:val="0"/>
      <w:overflowPunct w:val="0"/>
      <w:autoSpaceDE w:val="0"/>
      <w:autoSpaceDN w:val="0"/>
      <w:adjustRightInd w:val="0"/>
      <w:spacing w:after="120" w:line="240" w:lineRule="auto"/>
      <w:ind w:left="566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Lijst">
    <w:name w:val="List"/>
    <w:basedOn w:val="Standaard"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jc w:val="both"/>
      <w:textAlignment w:val="baseline"/>
    </w:pPr>
    <w:rPr>
      <w:rFonts w:ascii="V&amp;W Syntax (Adobe)" w:hAnsi="V&amp;W Syntax (Adobe)"/>
      <w:sz w:val="19"/>
      <w:szCs w:val="20"/>
    </w:rPr>
  </w:style>
  <w:style w:type="paragraph" w:styleId="Plattetekstinspringen">
    <w:name w:val="Body Text Indent"/>
    <w:basedOn w:val="Standaard"/>
    <w:link w:val="PlattetekstinspringenChar"/>
    <w:pPr>
      <w:ind w:left="1276" w:hanging="1276"/>
    </w:pPr>
    <w:rPr>
      <w:i/>
      <w:iCs/>
    </w:rPr>
  </w:style>
  <w:style w:type="paragraph" w:styleId="Plattetekstinspringen3">
    <w:name w:val="Body Text Indent 3"/>
    <w:basedOn w:val="Standaard"/>
    <w:link w:val="Plattetekstinspringen3Char"/>
    <w:pPr>
      <w:ind w:left="360"/>
    </w:pPr>
  </w:style>
  <w:style w:type="character" w:customStyle="1" w:styleId="OpmaakprofielVerborgenTekst10ptNietCursief">
    <w:name w:val="Opmaakprofiel VerborgenTekst + 10 pt Niet Cursief"/>
    <w:rPr>
      <w:rFonts w:ascii="V&amp;W Syntax (Adobe)" w:hAnsi="V&amp;W Syntax (Adobe)"/>
      <w:i/>
      <w:vanish/>
      <w:color w:val="008000"/>
      <w:sz w:val="20"/>
      <w:szCs w:val="20"/>
    </w:rPr>
  </w:style>
  <w:style w:type="paragraph" w:styleId="Inhopg7">
    <w:name w:val="toc 7"/>
    <w:basedOn w:val="Standaard"/>
    <w:next w:val="Standaard"/>
    <w:autoRedefine/>
    <w:pPr>
      <w:spacing w:line="240" w:lineRule="auto"/>
      <w:ind w:left="1440"/>
    </w:pPr>
    <w:rPr>
      <w:rFonts w:ascii="Times New Roman" w:hAnsi="Times New Roman"/>
      <w:sz w:val="24"/>
      <w:lang w:val="en-GB" w:eastAsia="en-US"/>
    </w:rPr>
  </w:style>
  <w:style w:type="paragraph" w:styleId="Inhopg8">
    <w:name w:val="toc 8"/>
    <w:basedOn w:val="Standaard"/>
    <w:next w:val="Standaard"/>
    <w:autoRedefine/>
    <w:pPr>
      <w:spacing w:line="240" w:lineRule="auto"/>
      <w:ind w:left="1680"/>
    </w:pPr>
    <w:rPr>
      <w:rFonts w:ascii="Times New Roman" w:hAnsi="Times New Roman"/>
      <w:sz w:val="24"/>
      <w:lang w:val="en-GB" w:eastAsia="en-US"/>
    </w:rPr>
  </w:style>
  <w:style w:type="paragraph" w:styleId="Inhopg9">
    <w:name w:val="toc 9"/>
    <w:basedOn w:val="Standaard"/>
    <w:next w:val="Standaard"/>
    <w:autoRedefine/>
    <w:pPr>
      <w:spacing w:line="240" w:lineRule="auto"/>
      <w:ind w:left="1920"/>
    </w:pPr>
    <w:rPr>
      <w:rFonts w:ascii="Times New Roman" w:hAnsi="Times New Roman"/>
      <w:sz w:val="24"/>
      <w:lang w:val="en-GB" w:eastAsia="en-US"/>
    </w:rPr>
  </w:style>
  <w:style w:type="paragraph" w:customStyle="1" w:styleId="Lijstopsommingstekens">
    <w:name w:val="Lijst opsommingstekens"/>
    <w:basedOn w:val="Standaard"/>
    <w:pPr>
      <w:numPr>
        <w:numId w:val="13"/>
      </w:numPr>
      <w:spacing w:line="240" w:lineRule="auto"/>
    </w:pPr>
    <w:rPr>
      <w:rFonts w:ascii="V&amp;W Syntax (Adobe)" w:hAnsi="V&amp;W Syntax (Adobe)"/>
      <w:lang w:eastAsia="en-US"/>
    </w:rPr>
  </w:style>
  <w:style w:type="paragraph" w:styleId="Tekstzonderopmaak">
    <w:name w:val="Plain Text"/>
    <w:basedOn w:val="Standaard"/>
    <w:link w:val="TekstzonderopmaakChar"/>
    <w:pPr>
      <w:spacing w:line="240" w:lineRule="auto"/>
    </w:pPr>
    <w:rPr>
      <w:rFonts w:ascii="Courier New" w:hAnsi="Courier New" w:cs="Courier New"/>
      <w:sz w:val="20"/>
      <w:szCs w:val="20"/>
      <w:lang w:eastAsia="en-US"/>
    </w:rPr>
  </w:style>
  <w:style w:type="character" w:styleId="Paginanummer">
    <w:name w:val="page number"/>
    <w:basedOn w:val="Standaardalinea-lettertype"/>
  </w:style>
  <w:style w:type="paragraph" w:customStyle="1" w:styleId="Quick1">
    <w:name w:val="Quick 1."/>
    <w:basedOn w:val="Standaard"/>
    <w:pPr>
      <w:widowControl w:val="0"/>
      <w:numPr>
        <w:numId w:val="12"/>
      </w:numPr>
      <w:autoSpaceDE w:val="0"/>
      <w:autoSpaceDN w:val="0"/>
      <w:adjustRightInd w:val="0"/>
      <w:spacing w:line="240" w:lineRule="auto"/>
    </w:pPr>
    <w:rPr>
      <w:rFonts w:ascii="V&amp;W Syntax (Adobe)" w:hAnsi="V&amp;W Syntax (Adobe)" w:cs="Arial"/>
      <w:snapToGrid w:val="0"/>
      <w:color w:val="000000"/>
      <w:sz w:val="20"/>
      <w:szCs w:val="20"/>
      <w:lang w:val="en-US"/>
    </w:rPr>
  </w:style>
  <w:style w:type="paragraph" w:customStyle="1" w:styleId="OpmaakprofielKop1UitvullenLinks0cmVerkeerd-om076cmRegel">
    <w:name w:val="Opmaakprofiel Kop 1 + Uitvullen Links:  0 cm Verkeerd-om:  076 cm Regel..."/>
    <w:basedOn w:val="Kop1"/>
    <w:pPr>
      <w:numPr>
        <w:numId w:val="14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 w:after="60" w:line="240" w:lineRule="auto"/>
      <w:ind w:left="0"/>
      <w:jc w:val="both"/>
    </w:pPr>
    <w:rPr>
      <w:rFonts w:cs="Times New Roman"/>
      <w:sz w:val="28"/>
      <w:szCs w:val="20"/>
    </w:rPr>
  </w:style>
  <w:style w:type="paragraph" w:customStyle="1" w:styleId="OpmaakprofielOpmaakprofielKop2UitvullenLinks121cmVerkeerd-om">
    <w:name w:val="Opmaakprofiel Opmaakprofiel Kop 2 + Uitvullen Links:  121 cm Verkeerd-om:  ..."/>
    <w:basedOn w:val="Standaard"/>
    <w:pPr>
      <w:keepNext/>
      <w:numPr>
        <w:ilvl w:val="1"/>
        <w:numId w:val="15"/>
      </w:numPr>
      <w:tabs>
        <w:tab w:val="left" w:pos="227"/>
        <w:tab w:val="left" w:pos="680"/>
      </w:tabs>
      <w:autoSpaceDE w:val="0"/>
      <w:autoSpaceDN w:val="0"/>
      <w:adjustRightInd w:val="0"/>
      <w:spacing w:before="240" w:after="60" w:line="240" w:lineRule="auto"/>
      <w:jc w:val="both"/>
      <w:outlineLvl w:val="1"/>
    </w:pPr>
    <w:rPr>
      <w:b/>
      <w:bCs/>
      <w:i/>
      <w:iCs/>
      <w:sz w:val="24"/>
      <w:szCs w:val="20"/>
    </w:rPr>
  </w:style>
  <w:style w:type="paragraph" w:styleId="Plattetekst2">
    <w:name w:val="Body Text 2"/>
    <w:basedOn w:val="Standaard"/>
    <w:link w:val="Plattetekst2Char"/>
    <w:pPr>
      <w:autoSpaceDE w:val="0"/>
      <w:autoSpaceDN w:val="0"/>
      <w:adjustRightInd w:val="0"/>
      <w:jc w:val="center"/>
    </w:pPr>
    <w:rPr>
      <w:b/>
      <w:bCs/>
      <w:color w:val="000000"/>
      <w:sz w:val="24"/>
      <w:szCs w:val="48"/>
    </w:rPr>
  </w:style>
  <w:style w:type="paragraph" w:styleId="Plattetekst3">
    <w:name w:val="Body Text 3"/>
    <w:basedOn w:val="Standaard"/>
    <w:link w:val="Plattetekst3Char"/>
    <w:pPr>
      <w:autoSpaceDE w:val="0"/>
      <w:autoSpaceDN w:val="0"/>
      <w:adjustRightInd w:val="0"/>
      <w:jc w:val="center"/>
    </w:pPr>
    <w:rPr>
      <w:color w:val="000000"/>
      <w:sz w:val="24"/>
      <w:szCs w:val="48"/>
      <w:lang w:val="en-US"/>
    </w:rPr>
  </w:style>
  <w:style w:type="paragraph" w:styleId="Documentstructuur">
    <w:name w:val="Document Map"/>
    <w:basedOn w:val="Standaard"/>
    <w:link w:val="DocumentstructuurChar"/>
    <w:semiHidden/>
    <w:rsid w:val="00767D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maakwissen">
    <w:name w:val="Opmaak wissen"/>
    <w:basedOn w:val="Kop3"/>
    <w:rsid w:val="00767D40"/>
  </w:style>
  <w:style w:type="character" w:customStyle="1" w:styleId="Kop2Char">
    <w:name w:val="Kop 2 Char"/>
    <w:aliases w:val="Paragraafkop Char,Pargagraaf Char,paragraaf Char"/>
    <w:link w:val="Kop2"/>
    <w:rsid w:val="00860550"/>
    <w:rPr>
      <w:rFonts w:ascii="Verdana" w:hAnsi="Verdana" w:cs="Arial"/>
      <w:b/>
      <w:bCs/>
      <w:iCs/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9C52F0"/>
    <w:pPr>
      <w:widowControl/>
      <w:overflowPunct/>
      <w:autoSpaceDE/>
      <w:autoSpaceDN/>
      <w:adjustRightInd/>
      <w:spacing w:line="240" w:lineRule="atLeast"/>
      <w:jc w:val="left"/>
      <w:textAlignment w:val="auto"/>
    </w:pPr>
    <w:rPr>
      <w:rFonts w:ascii="Verdana" w:hAnsi="Verdana"/>
      <w:b/>
      <w:bCs/>
    </w:rPr>
  </w:style>
  <w:style w:type="table" w:styleId="Tabelraster">
    <w:name w:val="Table Grid"/>
    <w:basedOn w:val="Standaardtabel"/>
    <w:rsid w:val="00DB4BAF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1Char">
    <w:name w:val="Kop 1 Char"/>
    <w:aliases w:val="Hoofdstuk Char,Hoofdstukkop Char,hoofdstuk Char"/>
    <w:link w:val="Kop1"/>
    <w:rsid w:val="00860550"/>
    <w:rPr>
      <w:rFonts w:ascii="Verdana" w:hAnsi="Verdana" w:cs="Arial"/>
      <w:b/>
      <w:bCs/>
      <w:kern w:val="32"/>
      <w:sz w:val="18"/>
      <w:szCs w:val="18"/>
    </w:rPr>
  </w:style>
  <w:style w:type="character" w:customStyle="1" w:styleId="broodtekstChar">
    <w:name w:val="broodtekst Char"/>
    <w:link w:val="broodtekst"/>
    <w:rsid w:val="004F5A52"/>
    <w:rPr>
      <w:rFonts w:ascii="Verdana" w:hAnsi="Verdana"/>
      <w:sz w:val="18"/>
      <w:szCs w:val="18"/>
      <w:lang w:val="nl-NL" w:eastAsia="nl-NL" w:bidi="ar-SA"/>
    </w:rPr>
  </w:style>
  <w:style w:type="paragraph" w:styleId="Lijstopsomteken5">
    <w:name w:val="List Bullet 5"/>
    <w:basedOn w:val="Standaard"/>
    <w:rsid w:val="009B1940"/>
    <w:pPr>
      <w:numPr>
        <w:numId w:val="17"/>
      </w:numPr>
      <w:tabs>
        <w:tab w:val="num" w:pos="1492"/>
      </w:tabs>
      <w:ind w:left="1492" w:hanging="360"/>
    </w:pPr>
  </w:style>
  <w:style w:type="paragraph" w:customStyle="1" w:styleId="artikel">
    <w:name w:val="artikel"/>
    <w:basedOn w:val="Paragraaf"/>
    <w:rsid w:val="009B1940"/>
    <w:pPr>
      <w:numPr>
        <w:numId w:val="16"/>
      </w:numPr>
    </w:pPr>
    <w:rPr>
      <w:b w:val="0"/>
    </w:rPr>
  </w:style>
  <w:style w:type="paragraph" w:styleId="Lijstalinea">
    <w:name w:val="List Paragraph"/>
    <w:basedOn w:val="Lijstalinea1"/>
    <w:link w:val="LijstalineaChar"/>
    <w:uiPriority w:val="99"/>
    <w:qFormat/>
    <w:rsid w:val="00B33BB1"/>
  </w:style>
  <w:style w:type="character" w:customStyle="1" w:styleId="LijstalineaChar">
    <w:name w:val="Lijstalinea Char"/>
    <w:link w:val="Lijstalinea"/>
    <w:uiPriority w:val="99"/>
    <w:rsid w:val="00B33BB1"/>
    <w:rPr>
      <w:rFonts w:ascii="Verdana" w:hAnsi="Verdana"/>
      <w:sz w:val="18"/>
      <w:szCs w:val="24"/>
    </w:rPr>
  </w:style>
  <w:style w:type="paragraph" w:customStyle="1" w:styleId="Lijstalinea1">
    <w:name w:val="Lijstalinea1"/>
    <w:basedOn w:val="Standaard"/>
    <w:semiHidden/>
    <w:rsid w:val="00B33BB1"/>
    <w:pPr>
      <w:numPr>
        <w:numId w:val="19"/>
      </w:numPr>
    </w:pPr>
  </w:style>
  <w:style w:type="paragraph" w:customStyle="1" w:styleId="Huisstijl-Titel">
    <w:name w:val="Huisstijl - Titel"/>
    <w:basedOn w:val="Standaard"/>
    <w:semiHidden/>
    <w:rsid w:val="00B33BB1"/>
    <w:pPr>
      <w:spacing w:before="60"/>
    </w:pPr>
    <w:rPr>
      <w:sz w:val="24"/>
    </w:rPr>
  </w:style>
  <w:style w:type="paragraph" w:customStyle="1" w:styleId="Huisstijl-Colofon">
    <w:name w:val="Huisstijl - Colofon"/>
    <w:basedOn w:val="Standaard"/>
    <w:semiHidden/>
    <w:rsid w:val="00B33BB1"/>
  </w:style>
  <w:style w:type="character" w:customStyle="1" w:styleId="TekstopmerkingChar">
    <w:name w:val="Tekst opmerking Char"/>
    <w:link w:val="Tekstopmerking"/>
    <w:rsid w:val="00EC53F9"/>
    <w:rPr>
      <w:rFonts w:ascii="V&amp;W Syntax (Adobe)" w:hAnsi="V&amp;W Syntax (Adobe)"/>
    </w:rPr>
  </w:style>
  <w:style w:type="paragraph" w:customStyle="1" w:styleId="Bijlage">
    <w:name w:val="Bijlage"/>
    <w:basedOn w:val="Kop1"/>
    <w:link w:val="BijlageChar"/>
    <w:rsid w:val="00A82DD3"/>
    <w:pPr>
      <w:numPr>
        <w:numId w:val="20"/>
      </w:numPr>
    </w:pPr>
    <w:rPr>
      <w:szCs w:val="24"/>
    </w:rPr>
  </w:style>
  <w:style w:type="character" w:customStyle="1" w:styleId="BijlageChar">
    <w:name w:val="Bijlage Char"/>
    <w:link w:val="Bijlage"/>
    <w:rsid w:val="00A82DD3"/>
    <w:rPr>
      <w:rFonts w:ascii="Verdana" w:hAnsi="Verdana" w:cs="Arial"/>
      <w:b/>
      <w:bCs/>
      <w:kern w:val="32"/>
      <w:sz w:val="18"/>
      <w:szCs w:val="24"/>
    </w:rPr>
  </w:style>
  <w:style w:type="paragraph" w:customStyle="1" w:styleId="OpmaakprofielTussenkopVerdanaRegelafstandenkel">
    <w:name w:val="Opmaakprofiel Tussenkop + Verdana Regelafstand:  enkel"/>
    <w:basedOn w:val="Tussenkop"/>
    <w:rsid w:val="00AF1F93"/>
    <w:pPr>
      <w:tabs>
        <w:tab w:val="clear" w:pos="227"/>
        <w:tab w:val="clear" w:pos="454"/>
        <w:tab w:val="clear" w:pos="680"/>
      </w:tabs>
      <w:autoSpaceDE/>
      <w:autoSpaceDN/>
      <w:adjustRightInd/>
      <w:spacing w:before="0" w:line="240" w:lineRule="auto"/>
      <w:ind w:left="482" w:hanging="482"/>
    </w:pPr>
    <w:rPr>
      <w:b/>
      <w:bCs/>
      <w:i w:val="0"/>
      <w:sz w:val="20"/>
      <w:szCs w:val="20"/>
    </w:rPr>
  </w:style>
  <w:style w:type="paragraph" w:customStyle="1" w:styleId="OpmaakprofielRapportTitelVerdana24ptVetLinks032cm">
    <w:name w:val="Opmaakprofiel RapportTitel + Verdana 24 pt Vet Links:  032 cm"/>
    <w:basedOn w:val="RapportTitel"/>
    <w:rsid w:val="00AF1F93"/>
    <w:pPr>
      <w:ind w:left="180"/>
    </w:pPr>
    <w:rPr>
      <w:rFonts w:ascii="Verdana" w:hAnsi="Verdana"/>
      <w:b/>
      <w:bCs/>
      <w:sz w:val="48"/>
    </w:rPr>
  </w:style>
  <w:style w:type="paragraph" w:customStyle="1" w:styleId="subsubparagraaf">
    <w:name w:val="subsubparagraaf"/>
    <w:basedOn w:val="broodtekst"/>
    <w:next w:val="Standaard"/>
    <w:link w:val="subsubparagraafChar"/>
    <w:rsid w:val="00AF1F93"/>
    <w:pPr>
      <w:tabs>
        <w:tab w:val="clear" w:pos="227"/>
        <w:tab w:val="clear" w:pos="454"/>
        <w:tab w:val="clear" w:pos="680"/>
        <w:tab w:val="left" w:pos="1162"/>
      </w:tabs>
      <w:spacing w:before="240" w:after="120"/>
      <w:ind w:left="1134" w:hanging="1134"/>
    </w:pPr>
    <w:rPr>
      <w:rFonts w:cs="V&amp;W Syntax (Adobe)"/>
      <w:i/>
      <w:color w:val="000000"/>
      <w:u w:val="single"/>
    </w:rPr>
  </w:style>
  <w:style w:type="paragraph" w:customStyle="1" w:styleId="Verborgentekst0">
    <w:name w:val="Verborgen tekst"/>
    <w:basedOn w:val="Standaard"/>
    <w:link w:val="VerborgentekstChar"/>
    <w:rsid w:val="00AF1F93"/>
    <w:rPr>
      <w:rFonts w:ascii="V&amp;W Syntax (Adobe)" w:hAnsi="V&amp;W Syntax (Adobe)"/>
      <w:i/>
      <w:vanish/>
      <w:color w:val="339966"/>
      <w:lang w:eastAsia="en-US"/>
    </w:rPr>
  </w:style>
  <w:style w:type="paragraph" w:customStyle="1" w:styleId="subsubsubparagraaf">
    <w:name w:val="subsubsubparagraaf"/>
    <w:basedOn w:val="broodtekst"/>
    <w:next w:val="broodtekst"/>
    <w:rsid w:val="00AF1F93"/>
    <w:pPr>
      <w:tabs>
        <w:tab w:val="clear" w:pos="227"/>
        <w:tab w:val="clear" w:pos="454"/>
        <w:tab w:val="clear" w:pos="680"/>
        <w:tab w:val="left" w:pos="1191"/>
      </w:tabs>
      <w:spacing w:before="120" w:after="120"/>
      <w:ind w:left="794" w:hanging="794"/>
    </w:pPr>
    <w:rPr>
      <w:u w:val="single"/>
    </w:rPr>
  </w:style>
  <w:style w:type="character" w:customStyle="1" w:styleId="subsubparagraafChar">
    <w:name w:val="subsubparagraaf Char"/>
    <w:link w:val="subsubparagraaf"/>
    <w:rsid w:val="00AF1F93"/>
    <w:rPr>
      <w:rFonts w:ascii="Verdana" w:hAnsi="Verdana" w:cs="V&amp;W Syntax (Adobe)"/>
      <w:i/>
      <w:color w:val="000000"/>
      <w:sz w:val="18"/>
      <w:szCs w:val="18"/>
      <w:u w:val="single"/>
    </w:rPr>
  </w:style>
  <w:style w:type="paragraph" w:customStyle="1" w:styleId="OpmaakprofielBijlage">
    <w:name w:val="Opmaakprofiel Bijlage +"/>
    <w:basedOn w:val="Bijlage"/>
    <w:link w:val="OpmaakprofielBijlageChar"/>
    <w:rsid w:val="00AF1F93"/>
    <w:pPr>
      <w:numPr>
        <w:numId w:val="21"/>
      </w:numPr>
    </w:pPr>
  </w:style>
  <w:style w:type="character" w:customStyle="1" w:styleId="OpmaakprofielBijlageChar">
    <w:name w:val="Opmaakprofiel Bijlage + Char"/>
    <w:link w:val="OpmaakprofielBijlage"/>
    <w:rsid w:val="00AF1F93"/>
    <w:rPr>
      <w:rFonts w:ascii="Verdana" w:hAnsi="Verdana" w:cs="Arial"/>
      <w:b/>
      <w:bCs/>
      <w:kern w:val="32"/>
      <w:sz w:val="18"/>
      <w:szCs w:val="24"/>
    </w:rPr>
  </w:style>
  <w:style w:type="paragraph" w:customStyle="1" w:styleId="Opmaakprofiel1">
    <w:name w:val="Opmaakprofiel1"/>
    <w:basedOn w:val="Kop1"/>
    <w:rsid w:val="00AF1F93"/>
    <w:pPr>
      <w:numPr>
        <w:numId w:val="22"/>
      </w:numPr>
      <w:ind w:left="432" w:hanging="432"/>
    </w:pPr>
    <w:rPr>
      <w:szCs w:val="24"/>
    </w:rPr>
  </w:style>
  <w:style w:type="paragraph" w:customStyle="1" w:styleId="Huisstijl-Ondertekeningvervolg">
    <w:name w:val="Huisstijl - Ondertekening vervolg"/>
    <w:basedOn w:val="Standaard"/>
    <w:rsid w:val="00AF1F93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character" w:styleId="Zwaar">
    <w:name w:val="Strong"/>
    <w:uiPriority w:val="22"/>
    <w:rsid w:val="00AF1F93"/>
    <w:rPr>
      <w:b/>
      <w:bCs/>
    </w:rPr>
  </w:style>
  <w:style w:type="numbering" w:customStyle="1" w:styleId="Lijststijl">
    <w:name w:val="Lijststijl"/>
    <w:uiPriority w:val="99"/>
    <w:rsid w:val="00AF1F93"/>
    <w:pPr>
      <w:numPr>
        <w:numId w:val="23"/>
      </w:numPr>
    </w:pPr>
  </w:style>
  <w:style w:type="character" w:customStyle="1" w:styleId="VoetnoottekstChar">
    <w:name w:val="Voetnoottekst Char"/>
    <w:link w:val="Voetnoottekst"/>
    <w:semiHidden/>
    <w:rsid w:val="00AF1F93"/>
    <w:rPr>
      <w:rFonts w:ascii="Verdana" w:hAnsi="Verdana"/>
      <w:sz w:val="13"/>
    </w:rPr>
  </w:style>
  <w:style w:type="character" w:customStyle="1" w:styleId="VoettekstChar">
    <w:name w:val="Voettekst Char"/>
    <w:link w:val="Voettekst"/>
    <w:uiPriority w:val="99"/>
    <w:rsid w:val="00AF1F93"/>
    <w:rPr>
      <w:rFonts w:ascii="Verdana" w:hAnsi="Verdana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AF1F93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Ondertitel">
    <w:name w:val="Subtitle"/>
    <w:basedOn w:val="Standaard"/>
    <w:next w:val="Standaard"/>
    <w:link w:val="OndertitelChar"/>
    <w:qFormat/>
    <w:rsid w:val="00E95B04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OndertitelChar">
    <w:name w:val="Ondertitel Char"/>
    <w:link w:val="Ondertitel"/>
    <w:rsid w:val="00E95B04"/>
    <w:rPr>
      <w:rFonts w:ascii="Cambria" w:eastAsia="Times New Roman" w:hAnsi="Cambria" w:cs="Times New Roman"/>
      <w:sz w:val="24"/>
      <w:szCs w:val="24"/>
    </w:rPr>
  </w:style>
  <w:style w:type="paragraph" w:styleId="Geenafstand">
    <w:name w:val="No Spacing"/>
    <w:uiPriority w:val="1"/>
    <w:unhideWhenUsed/>
    <w:qFormat/>
    <w:rsid w:val="00A56570"/>
    <w:pPr>
      <w:spacing w:line="240" w:lineRule="exac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Kop3Char">
    <w:name w:val="Kop 3 Char"/>
    <w:aliases w:val="Subparagraafkop Char,subparagraaf Char"/>
    <w:link w:val="Kop3"/>
    <w:rsid w:val="006C5F9A"/>
    <w:rPr>
      <w:rFonts w:ascii="Verdana" w:hAnsi="Verdana" w:cs="Arial"/>
      <w:iCs/>
      <w:sz w:val="18"/>
      <w:szCs w:val="18"/>
      <w:lang w:val="nl"/>
    </w:rPr>
  </w:style>
  <w:style w:type="character" w:customStyle="1" w:styleId="Kop4Char">
    <w:name w:val="Kop 4 Char"/>
    <w:aliases w:val="Kopje Char,Kop 4a Char,TbsKop 4 Char,Kop 4 cursief Char,Sub4 Char"/>
    <w:link w:val="Kop4"/>
    <w:rsid w:val="00A56570"/>
    <w:rPr>
      <w:rFonts w:ascii="Verdana" w:hAnsi="Verdana"/>
      <w:bCs/>
      <w:sz w:val="18"/>
      <w:szCs w:val="18"/>
    </w:rPr>
  </w:style>
  <w:style w:type="paragraph" w:styleId="Titel0">
    <w:name w:val="Title"/>
    <w:basedOn w:val="Standaard"/>
    <w:next w:val="Standaard"/>
    <w:link w:val="TitelChar"/>
    <w:uiPriority w:val="10"/>
    <w:rsid w:val="00A56570"/>
    <w:pPr>
      <w:pBdr>
        <w:bottom w:val="single" w:sz="8" w:space="4" w:color="F9E11E"/>
      </w:pBdr>
      <w:spacing w:after="300"/>
    </w:pPr>
    <w:rPr>
      <w:spacing w:val="5"/>
      <w:kern w:val="28"/>
      <w:sz w:val="52"/>
      <w:szCs w:val="52"/>
    </w:rPr>
  </w:style>
  <w:style w:type="character" w:customStyle="1" w:styleId="TitelChar">
    <w:name w:val="Titel Char"/>
    <w:link w:val="Titel0"/>
    <w:uiPriority w:val="10"/>
    <w:rsid w:val="00A56570"/>
    <w:rPr>
      <w:rFonts w:ascii="Verdana" w:hAnsi="Verdana"/>
      <w:spacing w:val="5"/>
      <w:kern w:val="28"/>
      <w:sz w:val="52"/>
      <w:szCs w:val="52"/>
    </w:rPr>
  </w:style>
  <w:style w:type="character" w:customStyle="1" w:styleId="KoptekstChar">
    <w:name w:val="Koptekst Char"/>
    <w:link w:val="Koptekst"/>
    <w:rsid w:val="00A56570"/>
    <w:rPr>
      <w:rFonts w:ascii="Verdana" w:hAnsi="Verdana"/>
      <w:sz w:val="18"/>
      <w:szCs w:val="18"/>
    </w:rPr>
  </w:style>
  <w:style w:type="character" w:customStyle="1" w:styleId="BallontekstChar">
    <w:name w:val="Ballontekst Char"/>
    <w:link w:val="Ballontekst"/>
    <w:semiHidden/>
    <w:rsid w:val="00A56570"/>
    <w:rPr>
      <w:rFonts w:ascii="Tahoma" w:hAnsi="Tahoma" w:cs="Tahoma"/>
      <w:sz w:val="16"/>
      <w:szCs w:val="16"/>
    </w:rPr>
  </w:style>
  <w:style w:type="numbering" w:customStyle="1" w:styleId="Stijl2">
    <w:name w:val="Stijl2"/>
    <w:uiPriority w:val="99"/>
    <w:rsid w:val="00A56570"/>
    <w:pPr>
      <w:numPr>
        <w:numId w:val="25"/>
      </w:numPr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A56570"/>
    <w:pPr>
      <w:numPr>
        <w:numId w:val="26"/>
      </w:numPr>
    </w:pPr>
  </w:style>
  <w:style w:type="character" w:customStyle="1" w:styleId="LijstmetopsommingstekensChar">
    <w:name w:val="Lijst met opsommingstekens Char"/>
    <w:link w:val="Lijstmetopsommingstekens"/>
    <w:uiPriority w:val="10"/>
    <w:rsid w:val="00A56570"/>
    <w:rPr>
      <w:rFonts w:ascii="Verdana" w:hAnsi="Verdana"/>
      <w:sz w:val="18"/>
      <w:szCs w:val="24"/>
    </w:rPr>
  </w:style>
  <w:style w:type="table" w:styleId="Lichtearcering">
    <w:name w:val="Light Shading"/>
    <w:basedOn w:val="Standaardtabel"/>
    <w:uiPriority w:val="60"/>
    <w:rsid w:val="00A56570"/>
    <w:rPr>
      <w:rFonts w:ascii="Verdana" w:eastAsia="Verdana" w:hAnsi="Verdana"/>
      <w:color w:val="005B9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007BC7"/>
        <w:bottom w:val="single" w:sz="8" w:space="0" w:color="007BC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/>
          <w:left w:val="nil"/>
          <w:bottom w:val="single" w:sz="8" w:space="0" w:color="007BC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/>
      </w:tcPr>
    </w:tblStylePr>
  </w:style>
  <w:style w:type="table" w:styleId="Lichtearcering-accent1">
    <w:name w:val="Light Shading Accent 1"/>
    <w:basedOn w:val="Standaardtabel"/>
    <w:uiPriority w:val="60"/>
    <w:rsid w:val="00A56570"/>
    <w:rPr>
      <w:rFonts w:ascii="Verdana" w:eastAsia="Verdana" w:hAnsi="Verdana"/>
      <w:color w:val="CBB505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F9E11E"/>
        <w:bottom w:val="single" w:sz="8" w:space="0" w:color="F9E1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/>
          <w:left w:val="nil"/>
          <w:bottom w:val="single" w:sz="8" w:space="0" w:color="F9E1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/>
      </w:tcPr>
    </w:tblStylePr>
  </w:style>
  <w:style w:type="table" w:styleId="Lichtearcering-accent3">
    <w:name w:val="Light Shading Accent 3"/>
    <w:basedOn w:val="Standaardtabel"/>
    <w:uiPriority w:val="60"/>
    <w:rsid w:val="00A56570"/>
    <w:rPr>
      <w:rFonts w:ascii="Verdana" w:eastAsia="Verdana" w:hAnsi="Verdana"/>
      <w:color w:val="9F2016"/>
      <w:sz w:val="18"/>
      <w:szCs w:val="18"/>
      <w:lang w:eastAsia="en-US"/>
    </w:rPr>
    <w:tblPr>
      <w:tblStyleRowBandSize w:val="1"/>
      <w:tblStyleColBandSize w:val="1"/>
      <w:tblBorders>
        <w:top w:val="single" w:sz="8" w:space="0" w:color="D52B1E"/>
        <w:bottom w:val="single" w:sz="8" w:space="0" w:color="D52B1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/>
          <w:left w:val="nil"/>
          <w:bottom w:val="single" w:sz="8" w:space="0" w:color="D52B1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/>
      </w:tcPr>
    </w:tblStylePr>
  </w:style>
  <w:style w:type="character" w:customStyle="1" w:styleId="Kop5Char">
    <w:name w:val="Kop 5 Char"/>
    <w:aliases w:val="TbsKop 5 Char"/>
    <w:link w:val="Kop5"/>
    <w:rsid w:val="00A56570"/>
    <w:rPr>
      <w:rFonts w:ascii="Verdana" w:hAnsi="Verdana"/>
      <w:b/>
      <w:bCs/>
      <w:i/>
      <w:iCs/>
      <w:sz w:val="26"/>
      <w:szCs w:val="26"/>
    </w:rPr>
  </w:style>
  <w:style w:type="character" w:styleId="Intensievebenadrukking">
    <w:name w:val="Intense Emphasis"/>
    <w:uiPriority w:val="21"/>
    <w:rsid w:val="00A56570"/>
    <w:rPr>
      <w:b/>
      <w:bCs/>
      <w:i/>
      <w:iCs/>
      <w:color w:val="F9E11E"/>
    </w:rPr>
  </w:style>
  <w:style w:type="character" w:styleId="Nadruk">
    <w:name w:val="Emphasis"/>
    <w:uiPriority w:val="20"/>
    <w:rsid w:val="00A56570"/>
    <w:rPr>
      <w:i/>
      <w:iCs/>
    </w:rPr>
  </w:style>
  <w:style w:type="character" w:styleId="Subtielebenadrukking">
    <w:name w:val="Subtle Emphasis"/>
    <w:uiPriority w:val="19"/>
    <w:rsid w:val="00A56570"/>
    <w:rPr>
      <w:i/>
      <w:iCs/>
      <w:color w:val="64C3FF"/>
    </w:rPr>
  </w:style>
  <w:style w:type="paragraph" w:styleId="Citaat">
    <w:name w:val="Quote"/>
    <w:basedOn w:val="Standaard"/>
    <w:next w:val="Standaard"/>
    <w:link w:val="CitaatChar"/>
    <w:uiPriority w:val="29"/>
    <w:rsid w:val="00A56570"/>
    <w:rPr>
      <w:i/>
      <w:iCs/>
      <w:color w:val="007BC7"/>
    </w:rPr>
  </w:style>
  <w:style w:type="character" w:customStyle="1" w:styleId="CitaatChar">
    <w:name w:val="Citaat Char"/>
    <w:link w:val="Citaat"/>
    <w:uiPriority w:val="29"/>
    <w:rsid w:val="00A56570"/>
    <w:rPr>
      <w:rFonts w:ascii="Verdana" w:hAnsi="Verdana"/>
      <w:i/>
      <w:iCs/>
      <w:color w:val="007BC7"/>
      <w:sz w:val="18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A56570"/>
    <w:pPr>
      <w:pBdr>
        <w:bottom w:val="single" w:sz="4" w:space="4" w:color="F9E11E"/>
      </w:pBdr>
      <w:spacing w:before="200" w:after="280"/>
      <w:ind w:left="936" w:right="936"/>
    </w:pPr>
    <w:rPr>
      <w:b/>
      <w:bCs/>
      <w:i/>
      <w:iCs/>
      <w:color w:val="F9E11E"/>
    </w:rPr>
  </w:style>
  <w:style w:type="character" w:customStyle="1" w:styleId="DuidelijkcitaatChar">
    <w:name w:val="Duidelijk citaat Char"/>
    <w:link w:val="Duidelijkcitaat"/>
    <w:uiPriority w:val="30"/>
    <w:rsid w:val="00A56570"/>
    <w:rPr>
      <w:rFonts w:ascii="Verdana" w:hAnsi="Verdana"/>
      <w:b/>
      <w:bCs/>
      <w:i/>
      <w:iCs/>
      <w:color w:val="F9E11E"/>
      <w:sz w:val="18"/>
      <w:szCs w:val="24"/>
    </w:rPr>
  </w:style>
  <w:style w:type="character" w:styleId="Intensieveverwijzing">
    <w:name w:val="Intense Reference"/>
    <w:uiPriority w:val="32"/>
    <w:rsid w:val="00A56570"/>
    <w:rPr>
      <w:b/>
      <w:bCs/>
      <w:smallCaps/>
      <w:color w:val="007BC7"/>
      <w:spacing w:val="5"/>
      <w:u w:val="single"/>
    </w:rPr>
  </w:style>
  <w:style w:type="character" w:styleId="Titelvanboek">
    <w:name w:val="Book Title"/>
    <w:uiPriority w:val="33"/>
    <w:rsid w:val="00A56570"/>
    <w:rPr>
      <w:b/>
      <w:bCs/>
      <w:smallCaps/>
      <w:spacing w:val="5"/>
    </w:rPr>
  </w:style>
  <w:style w:type="character" w:customStyle="1" w:styleId="Kop6Char">
    <w:name w:val="Kop 6 Char"/>
    <w:aliases w:val="Tussenkop 2 Char"/>
    <w:link w:val="Kop6"/>
    <w:rsid w:val="00A56570"/>
    <w:rPr>
      <w:b/>
      <w:bCs/>
      <w:sz w:val="22"/>
      <w:szCs w:val="22"/>
    </w:rPr>
  </w:style>
  <w:style w:type="character" w:customStyle="1" w:styleId="Kop7Char">
    <w:name w:val="Kop 7 Char"/>
    <w:aliases w:val="Tussenkop 3 Char"/>
    <w:link w:val="Kop7"/>
    <w:rsid w:val="00A56570"/>
    <w:rPr>
      <w:sz w:val="24"/>
      <w:szCs w:val="24"/>
    </w:rPr>
  </w:style>
  <w:style w:type="character" w:customStyle="1" w:styleId="Kop8Char">
    <w:name w:val="Kop 8 Char"/>
    <w:aliases w:val="Tussenkop 4 Char"/>
    <w:link w:val="Kop8"/>
    <w:rsid w:val="00A56570"/>
    <w:rPr>
      <w:i/>
      <w:iCs/>
      <w:sz w:val="24"/>
      <w:szCs w:val="24"/>
    </w:rPr>
  </w:style>
  <w:style w:type="character" w:customStyle="1" w:styleId="Kop9Char">
    <w:name w:val="Kop 9 Char"/>
    <w:aliases w:val="Tabelkop 1 Char,Reference Appendix Char"/>
    <w:link w:val="Kop9"/>
    <w:rsid w:val="00A56570"/>
    <w:rPr>
      <w:rFonts w:ascii="Arial" w:hAnsi="Arial" w:cs="Arial"/>
      <w:sz w:val="22"/>
      <w:szCs w:val="22"/>
    </w:rPr>
  </w:style>
  <w:style w:type="character" w:customStyle="1" w:styleId="PlattetekstChar">
    <w:name w:val="Platte tekst Char"/>
    <w:link w:val="Plattetekst"/>
    <w:rsid w:val="00A56570"/>
    <w:rPr>
      <w:rFonts w:ascii="V&amp;W Syntax (Adobe)" w:hAnsi="V&amp;W Syntax (Adobe)" w:cs="Arial"/>
    </w:rPr>
  </w:style>
  <w:style w:type="character" w:customStyle="1" w:styleId="Plattetekstinspringen2Char">
    <w:name w:val="Platte tekst inspringen 2 Char"/>
    <w:link w:val="Plattetekstinspringen2"/>
    <w:rsid w:val="00A56570"/>
    <w:rPr>
      <w:rFonts w:ascii="V&amp;W Syntax (Adobe)" w:hAnsi="V&amp;W Syntax (Adobe)"/>
      <w:b/>
      <w:bCs/>
      <w:sz w:val="22"/>
    </w:rPr>
  </w:style>
  <w:style w:type="paragraph" w:customStyle="1" w:styleId="Ballontekst10">
    <w:name w:val="Ballontekst1"/>
    <w:basedOn w:val="Standaard"/>
    <w:semiHidden/>
    <w:rsid w:val="00A56570"/>
    <w:pPr>
      <w:widowControl w:val="0"/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TML-voorafopgemaaktChar">
    <w:name w:val="HTML - vooraf opgemaakt Char"/>
    <w:aliases w:val=" vooraf opgemaakt Char"/>
    <w:link w:val="HTML-voorafopgemaakt"/>
    <w:rsid w:val="00A56570"/>
    <w:rPr>
      <w:rFonts w:ascii="Courier New" w:hAnsi="Courier New" w:cs="Courier New"/>
    </w:rPr>
  </w:style>
  <w:style w:type="character" w:customStyle="1" w:styleId="PlattetekstinspringenChar">
    <w:name w:val="Platte tekst inspringen Char"/>
    <w:link w:val="Plattetekstinspringen"/>
    <w:rsid w:val="00A56570"/>
    <w:rPr>
      <w:rFonts w:ascii="Verdana" w:hAnsi="Verdana"/>
      <w:i/>
      <w:iCs/>
      <w:sz w:val="18"/>
      <w:szCs w:val="24"/>
    </w:rPr>
  </w:style>
  <w:style w:type="character" w:customStyle="1" w:styleId="Plattetekstinspringen3Char">
    <w:name w:val="Platte tekst inspringen 3 Char"/>
    <w:link w:val="Plattetekstinspringen3"/>
    <w:rsid w:val="00A56570"/>
    <w:rPr>
      <w:rFonts w:ascii="Verdana" w:hAnsi="Verdana"/>
      <w:sz w:val="18"/>
      <w:szCs w:val="24"/>
    </w:rPr>
  </w:style>
  <w:style w:type="character" w:customStyle="1" w:styleId="TekstzonderopmaakChar">
    <w:name w:val="Tekst zonder opmaak Char"/>
    <w:link w:val="Tekstzonderopmaak"/>
    <w:rsid w:val="00A56570"/>
    <w:rPr>
      <w:rFonts w:ascii="Courier New" w:hAnsi="Courier New" w:cs="Courier New"/>
      <w:lang w:eastAsia="en-US"/>
    </w:rPr>
  </w:style>
  <w:style w:type="character" w:customStyle="1" w:styleId="Plattetekst2Char">
    <w:name w:val="Platte tekst 2 Char"/>
    <w:link w:val="Plattetekst2"/>
    <w:rsid w:val="00A56570"/>
    <w:rPr>
      <w:rFonts w:ascii="Verdana" w:hAnsi="Verdana"/>
      <w:b/>
      <w:bCs/>
      <w:color w:val="000000"/>
      <w:sz w:val="24"/>
      <w:szCs w:val="48"/>
    </w:rPr>
  </w:style>
  <w:style w:type="character" w:customStyle="1" w:styleId="Plattetekst3Char">
    <w:name w:val="Platte tekst 3 Char"/>
    <w:link w:val="Plattetekst3"/>
    <w:rsid w:val="00A56570"/>
    <w:rPr>
      <w:rFonts w:ascii="Verdana" w:hAnsi="Verdana"/>
      <w:color w:val="000000"/>
      <w:sz w:val="24"/>
      <w:szCs w:val="48"/>
      <w:lang w:val="en-US"/>
    </w:rPr>
  </w:style>
  <w:style w:type="character" w:customStyle="1" w:styleId="DocumentstructuurChar">
    <w:name w:val="Documentstructuur Char"/>
    <w:link w:val="Documentstructuur"/>
    <w:semiHidden/>
    <w:rsid w:val="00A56570"/>
    <w:rPr>
      <w:rFonts w:ascii="Tahoma" w:hAnsi="Tahoma" w:cs="Tahoma"/>
      <w:shd w:val="clear" w:color="auto" w:fill="000080"/>
    </w:rPr>
  </w:style>
  <w:style w:type="character" w:customStyle="1" w:styleId="OnderwerpvanopmerkingChar">
    <w:name w:val="Onderwerp van opmerking Char"/>
    <w:link w:val="Onderwerpvanopmerking"/>
    <w:semiHidden/>
    <w:rsid w:val="00A56570"/>
    <w:rPr>
      <w:rFonts w:ascii="Verdana" w:hAnsi="Verdana"/>
      <w:b/>
      <w:bCs/>
    </w:rPr>
  </w:style>
  <w:style w:type="paragraph" w:styleId="Berichtkop">
    <w:name w:val="Message Header"/>
    <w:basedOn w:val="Standaard"/>
    <w:link w:val="BerichtkopChar"/>
    <w:rsid w:val="00E53F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BerichtkopChar">
    <w:name w:val="Berichtkop Char"/>
    <w:link w:val="Berichtkop"/>
    <w:rsid w:val="00E53F71"/>
    <w:rPr>
      <w:rFonts w:ascii="Cambria" w:eastAsia="Times New Roman" w:hAnsi="Cambria" w:cs="Times New Roman"/>
      <w:sz w:val="24"/>
      <w:szCs w:val="24"/>
      <w:shd w:val="pct20" w:color="auto" w:fill="auto"/>
    </w:rPr>
  </w:style>
  <w:style w:type="numbering" w:customStyle="1" w:styleId="Stijl1">
    <w:name w:val="Stijl1"/>
    <w:uiPriority w:val="99"/>
    <w:rsid w:val="00801D1D"/>
    <w:pPr>
      <w:numPr>
        <w:numId w:val="42"/>
      </w:numPr>
    </w:pPr>
  </w:style>
  <w:style w:type="paragraph" w:customStyle="1" w:styleId="Bijlagepar">
    <w:name w:val="Bijlage par."/>
    <w:basedOn w:val="BijlageKop2"/>
    <w:link w:val="BijlageparChar"/>
    <w:qFormat/>
    <w:rsid w:val="00F5409B"/>
    <w:pPr>
      <w:numPr>
        <w:ilvl w:val="1"/>
      </w:numPr>
      <w:ind w:hanging="1015"/>
    </w:pPr>
  </w:style>
  <w:style w:type="paragraph" w:customStyle="1" w:styleId="AOAnxPartHead">
    <w:name w:val="AOAnxPartHead"/>
    <w:basedOn w:val="Standaard"/>
    <w:next w:val="Standaard"/>
    <w:rsid w:val="004A6094"/>
    <w:pPr>
      <w:numPr>
        <w:ilvl w:val="1"/>
      </w:numPr>
      <w:tabs>
        <w:tab w:val="num" w:pos="587"/>
      </w:tabs>
      <w:spacing w:before="240" w:line="260" w:lineRule="atLeast"/>
      <w:ind w:left="454" w:hanging="227"/>
      <w:jc w:val="center"/>
      <w:outlineLvl w:val="0"/>
    </w:pPr>
    <w:rPr>
      <w:rFonts w:ascii="Times New Roman" w:eastAsia="SimSun" w:hAnsi="Times New Roman"/>
      <w:caps/>
      <w:sz w:val="22"/>
      <w:szCs w:val="22"/>
      <w:lang w:eastAsia="en-US"/>
    </w:rPr>
  </w:style>
  <w:style w:type="character" w:customStyle="1" w:styleId="BijlageKop2Char">
    <w:name w:val="BijlageKop2 Char"/>
    <w:link w:val="BijlageKop2"/>
    <w:rsid w:val="007653DB"/>
    <w:rPr>
      <w:rFonts w:ascii="Verdana" w:hAnsi="Verdana"/>
      <w:b/>
      <w:sz w:val="18"/>
      <w:szCs w:val="18"/>
    </w:rPr>
  </w:style>
  <w:style w:type="character" w:customStyle="1" w:styleId="BijlageparChar">
    <w:name w:val="Bijlage par. Char"/>
    <w:basedOn w:val="BijlageKop2Char"/>
    <w:link w:val="Bijlagepar"/>
    <w:rsid w:val="00F5409B"/>
    <w:rPr>
      <w:rFonts w:ascii="Verdana" w:hAnsi="Verdana"/>
      <w:b/>
      <w:sz w:val="18"/>
      <w:szCs w:val="18"/>
    </w:rPr>
  </w:style>
  <w:style w:type="paragraph" w:customStyle="1" w:styleId="Stijl3">
    <w:name w:val="Stijl3"/>
    <w:basedOn w:val="BijlageKop2"/>
    <w:qFormat/>
    <w:rsid w:val="00AD0F10"/>
    <w:pPr>
      <w:numPr>
        <w:numId w:val="64"/>
      </w:numPr>
    </w:pPr>
  </w:style>
  <w:style w:type="character" w:customStyle="1" w:styleId="BijlageCharChar">
    <w:name w:val="Bijlage Char Char"/>
    <w:rsid w:val="00BE76A1"/>
    <w:rPr>
      <w:rFonts w:ascii="Verdana" w:hAnsi="Verdana" w:cs="Arial"/>
      <w:b/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2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BWD\huisstijl\Modellen\rijksrapporta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37B2C-C58D-4A61-AC5A-64B421798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rijksrapporta</Template>
  <TotalTime>0</TotalTime>
  <Pages>1</Pages>
  <Words>204</Words>
  <Characters>1128</Characters>
  <Application>Microsoft Office Word</Application>
  <DocSecurity>4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Datum: 14 augustus 2009</vt:lpstr>
    </vt:vector>
  </TitlesOfParts>
  <Company>Rijkswaterstaat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Datum: 14 augustus 2009</dc:title>
  <dc:creator>mosm04</dc:creator>
  <cp:lastModifiedBy> Antoon Koster</cp:lastModifiedBy>
  <cp:revision>2</cp:revision>
  <cp:lastPrinted>2016-07-07T14:07:00Z</cp:lastPrinted>
  <dcterms:created xsi:type="dcterms:W3CDTF">2018-08-03T12:05:00Z</dcterms:created>
  <dcterms:modified xsi:type="dcterms:W3CDTF">2018-08-03T12:05:00Z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el">
    <vt:lpwstr/>
  </property>
  <property fmtid="{D5CDD505-2E9C-101B-9397-08002B2CF9AE}" pid="3" name="subtitel">
    <vt:lpwstr/>
  </property>
  <property fmtid="{D5CDD505-2E9C-101B-9397-08002B2CF9AE}" pid="4" name="datum">
    <vt:lpwstr>10 augustus 2009</vt:lpwstr>
  </property>
  <property fmtid="{D5CDD505-2E9C-101B-9397-08002B2CF9AE}" pid="5" name="xgegevens">
    <vt:lpwstr/>
  </property>
  <property fmtid="{D5CDD505-2E9C-101B-9397-08002B2CF9AE}" pid="6" name="_datum">
    <vt:lpwstr>Datum</vt:lpwstr>
  </property>
  <property fmtid="{D5CDD505-2E9C-101B-9397-08002B2CF9AE}" pid="7" name="_status">
    <vt:lpwstr>Status</vt:lpwstr>
  </property>
  <property fmtid="{D5CDD505-2E9C-101B-9397-08002B2CF9AE}" pid="8" name="_colofon">
    <vt:lpwstr>Colofon</vt:lpwstr>
  </property>
  <property fmtid="{D5CDD505-2E9C-101B-9397-08002B2CF9AE}" pid="9" name="_uitgegevendoor">
    <vt:lpwstr>Uitgegeven door</vt:lpwstr>
  </property>
  <property fmtid="{D5CDD505-2E9C-101B-9397-08002B2CF9AE}" pid="10" name="_informatie">
    <vt:lpwstr>Informatie</vt:lpwstr>
  </property>
  <property fmtid="{D5CDD505-2E9C-101B-9397-08002B2CF9AE}" pid="11" name="_telefoon">
    <vt:lpwstr>Telefoon</vt:lpwstr>
  </property>
  <property fmtid="{D5CDD505-2E9C-101B-9397-08002B2CF9AE}" pid="12" name="_fax">
    <vt:lpwstr>Fax</vt:lpwstr>
  </property>
  <property fmtid="{D5CDD505-2E9C-101B-9397-08002B2CF9AE}" pid="13" name="_uitgevoerddoor">
    <vt:lpwstr>Uitgevoerd door</vt:lpwstr>
  </property>
  <property fmtid="{D5CDD505-2E9C-101B-9397-08002B2CF9AE}" pid="14" name="_opmaak">
    <vt:lpwstr>Opmaak</vt:lpwstr>
  </property>
  <property fmtid="{D5CDD505-2E9C-101B-9397-08002B2CF9AE}" pid="15" name="_versienummer">
    <vt:lpwstr>Versienummer</vt:lpwstr>
  </property>
  <property fmtid="{D5CDD505-2E9C-101B-9397-08002B2CF9AE}" pid="16" name="koptekst">
    <vt:lpwstr>10 augustus 2009</vt:lpwstr>
  </property>
  <property fmtid="{D5CDD505-2E9C-101B-9397-08002B2CF9AE}" pid="17" name="_van">
    <vt:lpwstr>van</vt:lpwstr>
  </property>
  <property fmtid="{D5CDD505-2E9C-101B-9397-08002B2CF9AE}" pid="18" name="_pagina">
    <vt:lpwstr>Pagina</vt:lpwstr>
  </property>
  <property fmtid="{D5CDD505-2E9C-101B-9397-08002B2CF9AE}" pid="19" name="_inhoud">
    <vt:lpwstr>Inhoud</vt:lpwstr>
  </property>
  <property fmtid="{D5CDD505-2E9C-101B-9397-08002B2CF9AE}" pid="20" name="minofdir">
    <vt:lpwstr/>
  </property>
  <property fmtid="{D5CDD505-2E9C-101B-9397-08002B2CF9AE}" pid="21" name="LogoDenyAt_Logo">
    <vt:lpwstr>2-</vt:lpwstr>
  </property>
</Properties>
</file>